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B46D8" w:rsidRDefault="003F7CEF"/>
    <w:p w:rsidR="000E5DF6" w:rsidRDefault="003F7CEF"/>
    <w:p w:rsidR="0009029C" w:rsidRDefault="005B3F02" w:rsidP="0009029C">
      <w:pPr>
        <w:pStyle w:val="DocumentnaamKopRapporttiteltitelpagina"/>
      </w:pPr>
      <w:r>
        <w:t>P</w:t>
      </w:r>
      <w:r w:rsidR="0009029C">
        <w:t xml:space="preserve">rogramma van eisen </w:t>
      </w:r>
    </w:p>
    <w:p w:rsidR="0009029C" w:rsidRDefault="0009029C" w:rsidP="0009029C"/>
    <w:p w:rsidR="0009029C" w:rsidRDefault="0009029C" w:rsidP="0009029C"/>
    <w:p w:rsidR="0009029C" w:rsidRDefault="0009029C" w:rsidP="0009029C">
      <w:r>
        <w:t>In dit programma van eisen wordt een beschreven hoe de opdrachtgever verwacht dat de risicocheck door de opdrachtnemer wordt uitgevoerd. Ook wordt aangegeven wat de opdrachtnemer van de opdrachtgever kan verwachten.</w:t>
      </w:r>
    </w:p>
    <w:p w:rsidR="0009029C" w:rsidRDefault="0009029C" w:rsidP="0009029C"/>
    <w:p w:rsidR="0009029C" w:rsidRDefault="0009029C" w:rsidP="0009029C">
      <w:r>
        <w:t>De risicocheck bestaat uit 3 onderdelen:</w:t>
      </w:r>
    </w:p>
    <w:p w:rsidR="0009029C" w:rsidRDefault="0009029C" w:rsidP="0009029C">
      <w:pPr>
        <w:pStyle w:val="Lijstalinea"/>
        <w:numPr>
          <w:ilvl w:val="0"/>
          <w:numId w:val="28"/>
        </w:numPr>
      </w:pPr>
      <w:r>
        <w:t>Het gesprek/ interview met de bewoner</w:t>
      </w:r>
    </w:p>
    <w:p w:rsidR="0009029C" w:rsidRDefault="0009029C" w:rsidP="0009029C">
      <w:pPr>
        <w:pStyle w:val="Lijstalinea"/>
        <w:numPr>
          <w:ilvl w:val="0"/>
          <w:numId w:val="28"/>
        </w:numPr>
      </w:pPr>
      <w:r>
        <w:t>De inspectie van de tuin</w:t>
      </w:r>
    </w:p>
    <w:p w:rsidR="0009029C" w:rsidRDefault="0009029C" w:rsidP="0009029C">
      <w:pPr>
        <w:pStyle w:val="Lijstalinea"/>
        <w:numPr>
          <w:ilvl w:val="0"/>
          <w:numId w:val="28"/>
        </w:numPr>
      </w:pPr>
      <w:r>
        <w:t>Uitvoering van de loodmetingen</w:t>
      </w:r>
    </w:p>
    <w:p w:rsidR="0009029C" w:rsidRDefault="0009029C" w:rsidP="0009029C">
      <w:r>
        <w:t>Het belangrijkste van de risicocheck is om bewustwording te creëren bij de bewoner</w:t>
      </w:r>
      <w:r w:rsidR="005B3F02">
        <w:t>,</w:t>
      </w:r>
      <w:r>
        <w:t xml:space="preserve"> van de aanwezigheid van diffuus lood in de oude binnenstad, maar ook om aan te geven welke handelingsperspectieven bewoners hebben. Zoals het opvolgen van de gebruiksadviezen en de mogelijkheden om de tuin her in te richten, danwel te saneren. Een prettige omgang met de bewoners is dan ook een belangrijke succesfactor van het programma ‘Aanpak lood in de bodem’.</w:t>
      </w:r>
    </w:p>
    <w:p w:rsidR="0009029C" w:rsidRDefault="0009029C" w:rsidP="0009029C"/>
    <w:p w:rsidR="0009029C" w:rsidRDefault="0009029C" w:rsidP="0009029C">
      <w:r>
        <w:t>In navolgende paragraven wordt het gehele proces van de risicocheck gedetailleerd beschreven.</w:t>
      </w:r>
    </w:p>
    <w:p w:rsidR="0009029C" w:rsidRDefault="0009029C" w:rsidP="0009029C">
      <w:pPr>
        <w:pStyle w:val="Kop2"/>
        <w:numPr>
          <w:ilvl w:val="1"/>
          <w:numId w:val="4"/>
        </w:numPr>
      </w:pPr>
      <w:r>
        <w:t>Plannen van de risicocheck</w:t>
      </w:r>
    </w:p>
    <w:p w:rsidR="0009029C" w:rsidRDefault="0009029C" w:rsidP="0009029C">
      <w:r>
        <w:t xml:space="preserve">Bewoners ontvangen een brief van de gemeente waarin zij worden gewezen op de mogelijkheid om een gratis risicocheck aan te vragen. Als bijlage bij de brief is de Let op lood- </w:t>
      </w:r>
      <w:r w:rsidRPr="005B3F02">
        <w:t>folder (bijlage 1)</w:t>
      </w:r>
      <w:r>
        <w:t xml:space="preserve"> opgenomen. Amsterdammers melden zich aan door middel van het aanmeldformulier op de website </w:t>
      </w:r>
      <w:hyperlink r:id="rId7" w:history="1">
        <w:r w:rsidRPr="00713070">
          <w:rPr>
            <w:rStyle w:val="Hyperlink"/>
          </w:rPr>
          <w:t>www.amsterdam.nl/loodingrond</w:t>
        </w:r>
      </w:hyperlink>
      <w:r>
        <w:t>, de aanmeldingen worden beoordeeld door de gemeente Amsterdam. Na goedkeuring van de aanmelding zijn deze gereed om in te plannen.</w:t>
      </w:r>
    </w:p>
    <w:p w:rsidR="0009029C" w:rsidRDefault="0009029C" w:rsidP="0009029C"/>
    <w:p w:rsidR="0009029C" w:rsidRDefault="0009029C" w:rsidP="0009029C">
      <w:r>
        <w:t>De gemeente levert de aanmeldingen aan in batches van minimaal 10 aanmeldingen. Veelal zijn de aanmeldingen in éénzelfde wijk, omdat wijksgewijs wordt aangeschreven. Maar alle inwoners van de gemeente Amsterdam kunnen zich aanmelden voor de gratis risicocheck.</w:t>
      </w:r>
    </w:p>
    <w:p w:rsidR="0009029C" w:rsidRDefault="0009029C" w:rsidP="0009029C"/>
    <w:p w:rsidR="0009029C" w:rsidRDefault="0009029C" w:rsidP="0009029C">
      <w:r>
        <w:t xml:space="preserve">De opdrachtnemer krijgt toegang tot de applicatie LooD365 waarin de gegevens zijn opgenomen voor het maken van de afspraken. Deze zijn weergegeven in zogenaamde werkorders. Verwerking van de gegevens geschied volgens de voorwaarden zoals genoemd in </w:t>
      </w:r>
      <w:r w:rsidR="005B3F02">
        <w:t xml:space="preserve">de </w:t>
      </w:r>
      <w:r>
        <w:t>verwerker</w:t>
      </w:r>
      <w:r w:rsidR="005B3F02">
        <w:t>s</w:t>
      </w:r>
      <w:r>
        <w:t>overeenkomst, deze dient voorafgaand aan de opdracht ondertekend te worden</w:t>
      </w:r>
      <w:r w:rsidR="005B3F02">
        <w:t xml:space="preserve"> (bijlage 11 bij de aanbestedingsleidraad)</w:t>
      </w:r>
      <w:r>
        <w:t xml:space="preserve">. </w:t>
      </w:r>
    </w:p>
    <w:p w:rsidR="0009029C" w:rsidRDefault="0009029C" w:rsidP="0009029C"/>
    <w:p w:rsidR="0009029C" w:rsidRDefault="0009029C" w:rsidP="0009029C">
      <w:r>
        <w:t>Na levering van de werkorders aan de opdrachtnemer, dienen de afspraken binnen 2 weken ingepland te worden.</w:t>
      </w:r>
      <w:r w:rsidRPr="008764C8">
        <w:t xml:space="preserve"> </w:t>
      </w:r>
      <w:r>
        <w:t xml:space="preserve">De veldwerkzaamheden dienen binnen 4 weken (20 werkdagen) na levering </w:t>
      </w:r>
      <w:r>
        <w:lastRenderedPageBreak/>
        <w:t xml:space="preserve">van de werkorders uitgevoerd te zijn en de ruwe data moet dan bij de opdrachtgever aanwezig zijn. De opdrachtnemer stuurt wekelijks een statusrapportage van de lopende werkorders/ onderzoekslocaties. Indien bewoners niet in de gelegenheid zijn om binnen de gevraagde termijn een afspraak te plannen, dan moet dit duidelijk worden uit de statusrapportage. </w:t>
      </w:r>
    </w:p>
    <w:p w:rsidR="0009029C" w:rsidRDefault="0009029C" w:rsidP="0009029C"/>
    <w:p w:rsidR="0009029C" w:rsidRDefault="0009029C" w:rsidP="0009029C">
      <w:r>
        <w:t xml:space="preserve">Het zal soms lastig zijn om bewoners te kunnen bereiken. De opdrachtnemer moet een inspanning plegen om een afspraak met de bewoner te maken. </w:t>
      </w:r>
      <w:r w:rsidR="005B3F02">
        <w:t>Er</w:t>
      </w:r>
      <w:r>
        <w:t xml:space="preserve"> wordt minimaal verspreid over 4 dagen, op 4 verschillende tijdstippen geprobeerd om telefonisch contact te krijgen met de bewoner. Indien de bewoner telefonisch niet bereikbaar is, wordt een e-mail gestuurd met het verzoek om contact op te nemen voor het maken van een afspraak voor de risicocheck.</w:t>
      </w:r>
    </w:p>
    <w:p w:rsidR="0009029C" w:rsidRDefault="0009029C" w:rsidP="0009029C"/>
    <w:p w:rsidR="0009029C" w:rsidRDefault="0009029C" w:rsidP="0009029C">
      <w:r>
        <w:t>Indien afspraken niet door kunnen gaan, door:</w:t>
      </w:r>
    </w:p>
    <w:p w:rsidR="0009029C" w:rsidRDefault="0009029C" w:rsidP="0009029C">
      <w:pPr>
        <w:pStyle w:val="Lijstalinea"/>
        <w:numPr>
          <w:ilvl w:val="1"/>
          <w:numId w:val="27"/>
        </w:numPr>
      </w:pPr>
      <w:r>
        <w:t>Afwezigheid van de bewoner, dan wordt allereerst de bewoner gebeld door de loodadviseur. Indien er geen contact gelegd kan worden met de bewoner kan de loodadviseur vanuit de applicatie LooD365 automatisch een mail versturen naar de bewoner. Zij krijgen de mogelijkheid binnen 4 weken de afspraak te herplannen. Indien de bewoner binnen 4 weken geen nieuwe afspraak plant, komt de aanvraag van de bewoner te vervallen.</w:t>
      </w:r>
    </w:p>
    <w:p w:rsidR="0009029C" w:rsidRDefault="0009029C" w:rsidP="0009029C">
      <w:pPr>
        <w:pStyle w:val="Lijstalinea"/>
        <w:numPr>
          <w:ilvl w:val="1"/>
          <w:numId w:val="27"/>
        </w:numPr>
      </w:pPr>
      <w:r>
        <w:t xml:space="preserve">Indien veldwerk niet uitgevoerd kan worden, als gevolg van weersomstandigheden, ziekte van een medewerker e.d. Moeten de werkzaamheden binnen 1 week worden herpland door de opdrachtnemer. </w:t>
      </w:r>
    </w:p>
    <w:p w:rsidR="0009029C" w:rsidRDefault="0009029C" w:rsidP="0009029C"/>
    <w:p w:rsidR="0009029C" w:rsidRDefault="0009029C" w:rsidP="0009029C">
      <w:r>
        <w:t xml:space="preserve">Partijen worden getoetst op doorlooptermijnen volgens het </w:t>
      </w:r>
      <w:r w:rsidR="005B3F02">
        <w:t>product</w:t>
      </w:r>
      <w:r>
        <w:t xml:space="preserve">beoordelingsformulier. </w:t>
      </w:r>
    </w:p>
    <w:p w:rsidR="0009029C" w:rsidRDefault="0009029C" w:rsidP="0009029C">
      <w:pPr>
        <w:pStyle w:val="Kop2"/>
        <w:numPr>
          <w:ilvl w:val="1"/>
          <w:numId w:val="4"/>
        </w:numPr>
      </w:pPr>
      <w:r>
        <w:t>Vervoer</w:t>
      </w:r>
    </w:p>
    <w:p w:rsidR="0009029C" w:rsidRDefault="0009029C" w:rsidP="0009029C">
      <w:r w:rsidRPr="00A83995">
        <w:t xml:space="preserve">Als eis bij deze raamovereenkomst wordt </w:t>
      </w:r>
      <w:r>
        <w:t>gesteld</w:t>
      </w:r>
      <w:r w:rsidRPr="00A83995">
        <w:t xml:space="preserve"> dat de controleurs zich per fiets, elektrische fiets, elektrische scooter </w:t>
      </w:r>
      <w:r>
        <w:t>of elektrische auto verplaatsen</w:t>
      </w:r>
      <w:r w:rsidRPr="00A83995">
        <w:t>.</w:t>
      </w:r>
    </w:p>
    <w:p w:rsidR="0009029C" w:rsidRDefault="0009029C" w:rsidP="0009029C"/>
    <w:p w:rsidR="0009029C" w:rsidRDefault="0009029C" w:rsidP="0009029C">
      <w:r>
        <w:t>Parkeerkosten gedurende de onderzoekstijd in de tuinen kunnen verrekend worden.</w:t>
      </w:r>
    </w:p>
    <w:p w:rsidR="0009029C" w:rsidRDefault="0009029C" w:rsidP="0009029C">
      <w:pPr>
        <w:pStyle w:val="Kop2"/>
        <w:numPr>
          <w:ilvl w:val="1"/>
          <w:numId w:val="4"/>
        </w:numPr>
      </w:pPr>
      <w:r>
        <w:t>Het goede gesprek</w:t>
      </w:r>
    </w:p>
    <w:p w:rsidR="0009029C" w:rsidRPr="00180A9C" w:rsidRDefault="0009029C" w:rsidP="0009029C">
      <w:r>
        <w:t>Blootstelling aan lood vanuit de bodem kan beperkt worden door eenvoudige gebruiksadviezen op te volgen. Door tijdens de risicocheck een gesprek te voeren met de bewoners waarin de risico’s van lood in de bodem worden toegelicht, willen wij de Amsterdammers activeren om hun gedrag aan te passen met praktische tips en adviezen.</w:t>
      </w:r>
    </w:p>
    <w:p w:rsidR="0009029C" w:rsidRPr="001F572A" w:rsidRDefault="0009029C" w:rsidP="0009029C"/>
    <w:p w:rsidR="0009029C" w:rsidRPr="001F572A" w:rsidRDefault="0009029C" w:rsidP="0009029C">
      <w:r w:rsidRPr="001F572A">
        <w:t xml:space="preserve">Aan de hand van een aantal interview vragen ga je na wat een bewoner al weet en deelt de loodadviseur de kennis over lood in de bodem. Met het gesprek beantwoord je de vragen van de bewoner over het onderwerp en verlevendig je de over te dragen informatie. </w:t>
      </w:r>
    </w:p>
    <w:p w:rsidR="0009029C" w:rsidRPr="001F572A" w:rsidRDefault="0009029C" w:rsidP="0009029C"/>
    <w:p w:rsidR="0009029C" w:rsidRPr="001F572A" w:rsidRDefault="0009029C" w:rsidP="0009029C">
      <w:r w:rsidRPr="001F572A">
        <w:lastRenderedPageBreak/>
        <w:t>Het gesprek moet vooral laagdrempelig en informeel zijn.</w:t>
      </w:r>
    </w:p>
    <w:p w:rsidR="0009029C" w:rsidRPr="001F572A" w:rsidRDefault="0009029C" w:rsidP="0009029C"/>
    <w:p w:rsidR="0009029C" w:rsidRPr="001F572A" w:rsidRDefault="0009029C" w:rsidP="0009029C">
      <w:r w:rsidRPr="001F572A">
        <w:t>In het gesprek moeten de volgende onderwerpen aan bod komen:</w:t>
      </w:r>
    </w:p>
    <w:p w:rsidR="0009029C" w:rsidRPr="001F572A" w:rsidRDefault="0009029C" w:rsidP="0009029C">
      <w:pPr>
        <w:pStyle w:val="Lijstalinea"/>
        <w:numPr>
          <w:ilvl w:val="0"/>
          <w:numId w:val="27"/>
        </w:numPr>
      </w:pPr>
      <w:r w:rsidRPr="001F572A">
        <w:t>Wat is het gezondheidsrisico van lood in de bodem</w:t>
      </w:r>
    </w:p>
    <w:p w:rsidR="0009029C" w:rsidRPr="001F572A" w:rsidRDefault="0009029C" w:rsidP="0009029C">
      <w:pPr>
        <w:pStyle w:val="Lijstalinea"/>
        <w:numPr>
          <w:ilvl w:val="0"/>
          <w:numId w:val="27"/>
        </w:numPr>
      </w:pPr>
      <w:r w:rsidRPr="001F572A">
        <w:t>Hoe kom je in contact met lood vanuit de bodem</w:t>
      </w:r>
    </w:p>
    <w:p w:rsidR="0009029C" w:rsidRPr="001F572A" w:rsidRDefault="0009029C" w:rsidP="0009029C">
      <w:pPr>
        <w:pStyle w:val="Lijstalinea"/>
        <w:numPr>
          <w:ilvl w:val="0"/>
          <w:numId w:val="27"/>
        </w:numPr>
      </w:pPr>
      <w:r w:rsidRPr="001F572A">
        <w:t>Wat kun je er aan doen om zo weinig mogelijk in contact te komen met lood vanuit de bodem</w:t>
      </w:r>
      <w:r>
        <w:t>. Specifiek gericht op de situatie in de tuin van de bewoner.</w:t>
      </w:r>
    </w:p>
    <w:p w:rsidR="0009029C" w:rsidRDefault="0009029C" w:rsidP="0009029C">
      <w:pPr>
        <w:pStyle w:val="Lijstalinea"/>
        <w:numPr>
          <w:ilvl w:val="0"/>
          <w:numId w:val="27"/>
        </w:numPr>
      </w:pPr>
      <w:r w:rsidRPr="001F572A">
        <w:t xml:space="preserve">Procedure van de risicocheck </w:t>
      </w:r>
    </w:p>
    <w:p w:rsidR="0009029C" w:rsidRPr="001F572A" w:rsidRDefault="0009029C" w:rsidP="0009029C">
      <w:pPr>
        <w:pStyle w:val="Lijstalinea"/>
        <w:numPr>
          <w:ilvl w:val="0"/>
          <w:numId w:val="27"/>
        </w:numPr>
      </w:pPr>
      <w:r>
        <w:t xml:space="preserve">Na uitvoering van de risicocheck deel je een </w:t>
      </w:r>
      <w:r w:rsidRPr="001F572A">
        <w:t>vooruitzicht op de te verwachten resultaten</w:t>
      </w:r>
      <w:r>
        <w:t xml:space="preserve"> (met voorbehoud)</w:t>
      </w:r>
    </w:p>
    <w:p w:rsidR="0009029C" w:rsidRPr="001F572A" w:rsidRDefault="0009029C" w:rsidP="0009029C">
      <w:pPr>
        <w:pStyle w:val="Lijstalinea"/>
        <w:numPr>
          <w:ilvl w:val="0"/>
          <w:numId w:val="27"/>
        </w:numPr>
      </w:pPr>
      <w:r w:rsidRPr="001F572A">
        <w:t xml:space="preserve">Wat </w:t>
      </w:r>
      <w:r>
        <w:t>kan de bewoner</w:t>
      </w:r>
      <w:r w:rsidRPr="001F572A">
        <w:t xml:space="preserve"> verwachten van de gemeente Amsterdam</w:t>
      </w:r>
    </w:p>
    <w:p w:rsidR="0009029C" w:rsidRPr="001F572A" w:rsidRDefault="0009029C" w:rsidP="0009029C"/>
    <w:p w:rsidR="0009029C" w:rsidRDefault="0009029C" w:rsidP="0009029C">
      <w:pPr>
        <w:pStyle w:val="Kop2"/>
        <w:numPr>
          <w:ilvl w:val="1"/>
          <w:numId w:val="4"/>
        </w:numPr>
      </w:pPr>
      <w:r>
        <w:t>Inspectie</w:t>
      </w:r>
    </w:p>
    <w:p w:rsidR="0009029C" w:rsidRDefault="0009029C" w:rsidP="0009029C">
      <w:r>
        <w:t xml:space="preserve">Gedurende de inspectie wordt bekeken waar de onverharde delen en oppervlakte van de tuin bekeken. De gebruiksfunctie(s) van de tuin ingevoerd in LooD365 en het blootstellingsrisico wordt ingeschat op basis van onderstaande richtlijnen: </w:t>
      </w:r>
    </w:p>
    <w:p w:rsidR="0009029C" w:rsidRDefault="0009029C" w:rsidP="0009029C">
      <w:r>
        <w:t>Hoog blootstellingsrisico: 50-100% van de overharde bodem is vrij van begroeiing</w:t>
      </w:r>
    </w:p>
    <w:p w:rsidR="0009029C" w:rsidRDefault="0009029C" w:rsidP="0009029C">
      <w:r>
        <w:t>Matig blootstellingsrisico: 25-50 % van de onverharde bodem is vrij van begroeiing</w:t>
      </w:r>
    </w:p>
    <w:p w:rsidR="0009029C" w:rsidRDefault="0009029C" w:rsidP="0009029C">
      <w:r>
        <w:t>Laag blootstellingsrisico: 0-25% van de onverharde delen is vrij van begroeiing</w:t>
      </w:r>
    </w:p>
    <w:p w:rsidR="0009029C" w:rsidRDefault="0009029C" w:rsidP="0009029C"/>
    <w:p w:rsidR="0009029C" w:rsidRDefault="0009029C" w:rsidP="0009029C">
      <w:r>
        <w:t xml:space="preserve">Tijdens de inspectie vindt een beoordeling plaats of er mogelijk loodhoudende verf aanwezig is op de begane grond kozijnen grenzend aan de tuin, danwel muren met witte verf. Indien er een verdenking is op loodhoudende verf, onder andere door verouderd schilderwerk, danwel aanwezigheid van enkel glas. Dan wordt een meting uitgevoerd met de HXRF op het schilderwerk. Indien er een verhoogde loodwaarde wordt gemeten, dan wordt dit gemeld als bijzondere waarneming tijdens de inspectie. De loodmeting is indicatief en de instellingen op de HXRF kunnen op soil blijven staan. </w:t>
      </w:r>
    </w:p>
    <w:p w:rsidR="0009029C" w:rsidRPr="00E33BDA" w:rsidRDefault="0009029C" w:rsidP="0009029C"/>
    <w:p w:rsidR="0009029C" w:rsidRPr="009C41F9" w:rsidRDefault="0009029C" w:rsidP="0009029C">
      <w:r w:rsidRPr="009C41F9">
        <w:t>Beoordeling aanwezigheid Japanse Duizendknoop.</w:t>
      </w:r>
      <w:r>
        <w:t xml:space="preserve"> Er wordt actief geïnspecteerd op de aanwezigheid van Japanse Duizendknoop, hiervoor.</w:t>
      </w:r>
      <w:r w:rsidRPr="009C41F9">
        <w:t xml:space="preserve"> Indien er een Japanse Duizendknoop wordt aangetroffen</w:t>
      </w:r>
      <w:r>
        <w:t xml:space="preserve"> op de onderzoekslocatie</w:t>
      </w:r>
      <w:r w:rsidRPr="009C41F9">
        <w:t>, dan wordt dit vermeld in de LooD365 applicatie en wordt een foto gemaakt van de plant</w:t>
      </w:r>
      <w:r>
        <w:t>/ groeiplaats</w:t>
      </w:r>
      <w:r w:rsidRPr="009C41F9">
        <w:t xml:space="preserve"> in de tuin.</w:t>
      </w:r>
      <w:r>
        <w:t xml:space="preserve"> Aanwezigheid van de plant wordt gemeld bij de bewoner.</w:t>
      </w:r>
    </w:p>
    <w:p w:rsidR="0009029C" w:rsidRPr="00D71272" w:rsidRDefault="0009029C" w:rsidP="0009029C">
      <w:pPr>
        <w:pStyle w:val="Kop2"/>
        <w:numPr>
          <w:ilvl w:val="1"/>
          <w:numId w:val="4"/>
        </w:numPr>
      </w:pPr>
      <w:r w:rsidRPr="00D71272">
        <w:t>Uitvoering veldwerkzaamheden risicocheck</w:t>
      </w:r>
    </w:p>
    <w:p w:rsidR="0009029C" w:rsidRDefault="0009029C" w:rsidP="0009029C">
      <w:r>
        <w:t xml:space="preserve">De risicocheck wordt uitgevoerd volgens de Amsterdamse Richtlijn voor Verkennend Onderzoek 2020, protocol risicocheck diffuus lood. In het gesprek met de bewoner, wordt specifiek gekeken naar de contactmogelijkheden ter plaatse (bv aanwezigheid moestuin, zandbak (wel of geen bodembescherming)). In het gesprek wordt tevens informatie achterhaald over de eventuele </w:t>
      </w:r>
      <w:r>
        <w:lastRenderedPageBreak/>
        <w:t>grondverbetering die heeft plaats gevonden in de tuin. Op basis hiervan en de tuinindeling wordt bekeken welke onderzoeksvakken onderscheiden kunnen worden. Onderzoeksvakken worden onderscheiden op basis van:</w:t>
      </w:r>
    </w:p>
    <w:p w:rsidR="0009029C" w:rsidRDefault="0009029C" w:rsidP="0009029C">
      <w:pPr>
        <w:pStyle w:val="Lijstalinea"/>
        <w:numPr>
          <w:ilvl w:val="0"/>
          <w:numId w:val="27"/>
        </w:numPr>
      </w:pPr>
      <w:r>
        <w:t>Gebruik; Ieder gebruik bijvoorbeeld moestuin, zandbak, siertuin, grasveld, halfverharding is een separaat onderzoeksvak</w:t>
      </w:r>
    </w:p>
    <w:p w:rsidR="0009029C" w:rsidRDefault="0009029C" w:rsidP="0009029C">
      <w:pPr>
        <w:pStyle w:val="Lijstalinea"/>
        <w:numPr>
          <w:ilvl w:val="0"/>
          <w:numId w:val="27"/>
        </w:numPr>
      </w:pPr>
      <w:r>
        <w:t>Historie, vakken met eenzelfde gebruik, maar met een andere ophooggeschiedenis moeten apart onderzocht worden</w:t>
      </w:r>
    </w:p>
    <w:p w:rsidR="0009029C" w:rsidRDefault="0009029C" w:rsidP="0009029C"/>
    <w:p w:rsidR="0009029C" w:rsidRPr="001341D7" w:rsidRDefault="0009029C" w:rsidP="0009029C">
      <w:pPr>
        <w:spacing w:line="240" w:lineRule="auto"/>
        <w:rPr>
          <w:b/>
        </w:rPr>
      </w:pPr>
      <w:r w:rsidRPr="001341D7">
        <w:rPr>
          <w:b/>
        </w:rPr>
        <w:t>Hoe worden de boringen verdeeld?</w:t>
      </w:r>
    </w:p>
    <w:p w:rsidR="0009029C" w:rsidRDefault="0009029C" w:rsidP="0009029C">
      <w:r>
        <w:t xml:space="preserve">Per </w:t>
      </w:r>
      <w:r w:rsidRPr="005866F9">
        <w:t>locatie</w:t>
      </w:r>
      <w:r>
        <w:t xml:space="preserve"> wordt gekeken naar het totale oppervlakte onverharde en onbedekte bodem. Bij dit oppervlakte hoort een minimale onderzoeksinspanning (aantal boringen en metingen). Deze minimale onderzoeksinspanning is weergegeven in de tabel hieronder.</w:t>
      </w:r>
    </w:p>
    <w:p w:rsidR="0009029C" w:rsidRDefault="0009029C" w:rsidP="0009029C"/>
    <w:tbl>
      <w:tblPr>
        <w:tblStyle w:val="Tabelraster"/>
        <w:tblpPr w:leftFromText="141" w:rightFromText="141" w:vertAnchor="text" w:horzAnchor="margin" w:tblpY="69"/>
        <w:tblOverlap w:val="never"/>
        <w:tblW w:w="0" w:type="auto"/>
        <w:tblLook w:val="04A0" w:firstRow="1" w:lastRow="0" w:firstColumn="1" w:lastColumn="0" w:noHBand="0" w:noVBand="1"/>
      </w:tblPr>
      <w:tblGrid>
        <w:gridCol w:w="2518"/>
        <w:gridCol w:w="1896"/>
        <w:gridCol w:w="1223"/>
      </w:tblGrid>
      <w:tr w:rsidR="0009029C" w:rsidRPr="003D6360" w:rsidTr="000A6887">
        <w:tc>
          <w:tcPr>
            <w:tcW w:w="2518" w:type="dxa"/>
          </w:tcPr>
          <w:p w:rsidR="0009029C" w:rsidRPr="002F1205" w:rsidRDefault="0009029C" w:rsidP="000A6887">
            <w:pPr>
              <w:spacing w:line="280" w:lineRule="atLeast"/>
              <w:rPr>
                <w:b/>
              </w:rPr>
            </w:pPr>
            <w:r w:rsidRPr="002F1205">
              <w:rPr>
                <w:b/>
              </w:rPr>
              <w:t>Oppervlakte:</w:t>
            </w:r>
          </w:p>
          <w:p w:rsidR="0009029C" w:rsidRPr="00B24CF4" w:rsidRDefault="0009029C" w:rsidP="000A6887">
            <w:pPr>
              <w:spacing w:line="280" w:lineRule="atLeast"/>
            </w:pPr>
            <w:r w:rsidRPr="002F1205">
              <w:t>Onverharde en onbedekte bodem per locatie (m</w:t>
            </w:r>
            <w:r w:rsidRPr="002F1205">
              <w:rPr>
                <w:vertAlign w:val="superscript"/>
              </w:rPr>
              <w:t>2</w:t>
            </w:r>
            <w:r w:rsidRPr="002F1205">
              <w:t>)</w:t>
            </w:r>
          </w:p>
        </w:tc>
        <w:tc>
          <w:tcPr>
            <w:tcW w:w="1896" w:type="dxa"/>
          </w:tcPr>
          <w:p w:rsidR="0009029C" w:rsidRDefault="0009029C" w:rsidP="000A6887">
            <w:pPr>
              <w:spacing w:line="280" w:lineRule="atLeast"/>
              <w:jc w:val="both"/>
              <w:rPr>
                <w:b/>
              </w:rPr>
            </w:pPr>
            <w:r>
              <w:rPr>
                <w:b/>
              </w:rPr>
              <w:t xml:space="preserve">Boringen </w:t>
            </w:r>
          </w:p>
          <w:p w:rsidR="0009029C" w:rsidRPr="003D6360" w:rsidRDefault="0009029C" w:rsidP="000A6887">
            <w:pPr>
              <w:spacing w:line="280" w:lineRule="atLeast"/>
              <w:jc w:val="both"/>
              <w:rPr>
                <w:b/>
                <w:vertAlign w:val="superscript"/>
              </w:rPr>
            </w:pPr>
            <w:r>
              <w:rPr>
                <w:b/>
              </w:rPr>
              <w:t>(grondmonsters)</w:t>
            </w:r>
            <w:r w:rsidRPr="003D6360">
              <w:rPr>
                <w:b/>
                <w:vertAlign w:val="superscript"/>
              </w:rPr>
              <w:t>#</w:t>
            </w:r>
            <w:r>
              <w:rPr>
                <w:b/>
                <w:vertAlign w:val="superscript"/>
              </w:rPr>
              <w:t>1</w:t>
            </w:r>
          </w:p>
        </w:tc>
        <w:tc>
          <w:tcPr>
            <w:tcW w:w="1223" w:type="dxa"/>
          </w:tcPr>
          <w:p w:rsidR="0009029C" w:rsidRDefault="0009029C" w:rsidP="000A6887">
            <w:pPr>
              <w:spacing w:line="280" w:lineRule="atLeast"/>
              <w:jc w:val="both"/>
              <w:rPr>
                <w:b/>
              </w:rPr>
            </w:pPr>
            <w:r>
              <w:rPr>
                <w:b/>
              </w:rPr>
              <w:t xml:space="preserve">Metingen </w:t>
            </w:r>
          </w:p>
          <w:p w:rsidR="0009029C" w:rsidRPr="003D6360" w:rsidRDefault="0009029C" w:rsidP="000A6887">
            <w:pPr>
              <w:spacing w:line="280" w:lineRule="atLeast"/>
              <w:jc w:val="both"/>
              <w:rPr>
                <w:b/>
              </w:rPr>
            </w:pPr>
            <w:r>
              <w:rPr>
                <w:b/>
              </w:rPr>
              <w:t>(minimaal)</w:t>
            </w:r>
          </w:p>
        </w:tc>
      </w:tr>
      <w:tr w:rsidR="0009029C" w:rsidTr="000A6887">
        <w:tc>
          <w:tcPr>
            <w:tcW w:w="2518" w:type="dxa"/>
            <w:vAlign w:val="bottom"/>
          </w:tcPr>
          <w:p w:rsidR="0009029C" w:rsidRPr="00AA7F73" w:rsidRDefault="0009029C" w:rsidP="000A6887">
            <w:pPr>
              <w:spacing w:line="280" w:lineRule="atLeast"/>
              <w:jc w:val="center"/>
            </w:pPr>
            <w:r>
              <w:t>Tot 10</w:t>
            </w:r>
          </w:p>
        </w:tc>
        <w:tc>
          <w:tcPr>
            <w:tcW w:w="1896" w:type="dxa"/>
            <w:vAlign w:val="bottom"/>
          </w:tcPr>
          <w:p w:rsidR="0009029C" w:rsidRPr="00AA7F73" w:rsidRDefault="0009029C" w:rsidP="000A6887">
            <w:pPr>
              <w:spacing w:line="280" w:lineRule="atLeast"/>
              <w:jc w:val="center"/>
            </w:pPr>
            <w:r>
              <w:t>1</w:t>
            </w:r>
          </w:p>
        </w:tc>
        <w:tc>
          <w:tcPr>
            <w:tcW w:w="1223" w:type="dxa"/>
            <w:vAlign w:val="bottom"/>
          </w:tcPr>
          <w:p w:rsidR="0009029C" w:rsidRPr="00AA7F73" w:rsidRDefault="0009029C" w:rsidP="000A6887">
            <w:pPr>
              <w:spacing w:line="280" w:lineRule="atLeast"/>
              <w:jc w:val="center"/>
            </w:pPr>
            <w:r>
              <w:t>2</w:t>
            </w:r>
          </w:p>
        </w:tc>
      </w:tr>
      <w:tr w:rsidR="0009029C" w:rsidTr="000A6887">
        <w:tc>
          <w:tcPr>
            <w:tcW w:w="2518" w:type="dxa"/>
            <w:vAlign w:val="bottom"/>
          </w:tcPr>
          <w:p w:rsidR="0009029C" w:rsidRPr="00AA7F73" w:rsidRDefault="0009029C" w:rsidP="000A6887">
            <w:pPr>
              <w:jc w:val="center"/>
            </w:pPr>
            <w:r>
              <w:t>10 -20</w:t>
            </w:r>
          </w:p>
        </w:tc>
        <w:tc>
          <w:tcPr>
            <w:tcW w:w="1896" w:type="dxa"/>
            <w:vAlign w:val="bottom"/>
          </w:tcPr>
          <w:p w:rsidR="0009029C" w:rsidRPr="00AA7F73" w:rsidRDefault="0009029C" w:rsidP="000A6887">
            <w:pPr>
              <w:jc w:val="center"/>
            </w:pPr>
            <w:r>
              <w:t>2</w:t>
            </w:r>
          </w:p>
        </w:tc>
        <w:tc>
          <w:tcPr>
            <w:tcW w:w="1223" w:type="dxa"/>
            <w:vAlign w:val="bottom"/>
          </w:tcPr>
          <w:p w:rsidR="0009029C" w:rsidRPr="00AA7F73" w:rsidRDefault="0009029C" w:rsidP="000A6887">
            <w:pPr>
              <w:jc w:val="center"/>
            </w:pPr>
            <w:r>
              <w:t>4</w:t>
            </w:r>
          </w:p>
        </w:tc>
      </w:tr>
      <w:tr w:rsidR="0009029C" w:rsidTr="000A6887">
        <w:tc>
          <w:tcPr>
            <w:tcW w:w="2518" w:type="dxa"/>
            <w:vAlign w:val="bottom"/>
          </w:tcPr>
          <w:p w:rsidR="0009029C" w:rsidRDefault="0009029C" w:rsidP="000A6887">
            <w:pPr>
              <w:jc w:val="center"/>
            </w:pPr>
            <w:r>
              <w:t>20 - 30</w:t>
            </w:r>
          </w:p>
        </w:tc>
        <w:tc>
          <w:tcPr>
            <w:tcW w:w="1896" w:type="dxa"/>
            <w:vAlign w:val="bottom"/>
          </w:tcPr>
          <w:p w:rsidR="0009029C" w:rsidRPr="00AA7F73" w:rsidRDefault="0009029C" w:rsidP="000A6887">
            <w:pPr>
              <w:jc w:val="center"/>
            </w:pPr>
            <w:r>
              <w:t>3</w:t>
            </w:r>
          </w:p>
        </w:tc>
        <w:tc>
          <w:tcPr>
            <w:tcW w:w="1223" w:type="dxa"/>
            <w:vAlign w:val="bottom"/>
          </w:tcPr>
          <w:p w:rsidR="0009029C" w:rsidRPr="00AA7F73" w:rsidRDefault="0009029C" w:rsidP="000A6887">
            <w:pPr>
              <w:jc w:val="center"/>
            </w:pPr>
            <w:r>
              <w:t>6</w:t>
            </w:r>
          </w:p>
        </w:tc>
      </w:tr>
      <w:tr w:rsidR="0009029C" w:rsidTr="000A6887">
        <w:tc>
          <w:tcPr>
            <w:tcW w:w="2518" w:type="dxa"/>
            <w:vAlign w:val="bottom"/>
          </w:tcPr>
          <w:p w:rsidR="0009029C" w:rsidRDefault="0009029C" w:rsidP="000A6887">
            <w:pPr>
              <w:jc w:val="center"/>
            </w:pPr>
            <w:r>
              <w:t>30 - 40</w:t>
            </w:r>
          </w:p>
        </w:tc>
        <w:tc>
          <w:tcPr>
            <w:tcW w:w="1896" w:type="dxa"/>
            <w:vAlign w:val="bottom"/>
          </w:tcPr>
          <w:p w:rsidR="0009029C" w:rsidRPr="00AA7F73" w:rsidRDefault="0009029C" w:rsidP="000A6887">
            <w:pPr>
              <w:jc w:val="center"/>
            </w:pPr>
            <w:r>
              <w:t>4</w:t>
            </w:r>
          </w:p>
        </w:tc>
        <w:tc>
          <w:tcPr>
            <w:tcW w:w="1223" w:type="dxa"/>
            <w:vAlign w:val="bottom"/>
          </w:tcPr>
          <w:p w:rsidR="0009029C" w:rsidRPr="00AA7F73" w:rsidRDefault="0009029C" w:rsidP="000A6887">
            <w:pPr>
              <w:jc w:val="center"/>
            </w:pPr>
            <w:r>
              <w:t>8</w:t>
            </w:r>
          </w:p>
        </w:tc>
      </w:tr>
      <w:tr w:rsidR="0009029C" w:rsidTr="000A6887">
        <w:tc>
          <w:tcPr>
            <w:tcW w:w="2518" w:type="dxa"/>
            <w:vAlign w:val="bottom"/>
          </w:tcPr>
          <w:p w:rsidR="0009029C" w:rsidRDefault="0009029C" w:rsidP="000A6887">
            <w:pPr>
              <w:jc w:val="center"/>
            </w:pPr>
            <w:r>
              <w:t>40 - 50</w:t>
            </w:r>
          </w:p>
        </w:tc>
        <w:tc>
          <w:tcPr>
            <w:tcW w:w="1896" w:type="dxa"/>
            <w:vAlign w:val="bottom"/>
          </w:tcPr>
          <w:p w:rsidR="0009029C" w:rsidRPr="00AA7F73" w:rsidRDefault="0009029C" w:rsidP="000A6887">
            <w:pPr>
              <w:jc w:val="center"/>
            </w:pPr>
            <w:r>
              <w:t>5</w:t>
            </w:r>
          </w:p>
        </w:tc>
        <w:tc>
          <w:tcPr>
            <w:tcW w:w="1223" w:type="dxa"/>
            <w:vAlign w:val="bottom"/>
          </w:tcPr>
          <w:p w:rsidR="0009029C" w:rsidRPr="00AA7F73" w:rsidRDefault="0009029C" w:rsidP="000A6887">
            <w:pPr>
              <w:jc w:val="center"/>
            </w:pPr>
            <w:r>
              <w:t>10</w:t>
            </w:r>
          </w:p>
        </w:tc>
      </w:tr>
      <w:tr w:rsidR="0009029C" w:rsidTr="000A6887">
        <w:tc>
          <w:tcPr>
            <w:tcW w:w="2518" w:type="dxa"/>
            <w:vAlign w:val="bottom"/>
          </w:tcPr>
          <w:p w:rsidR="0009029C" w:rsidRPr="00AA7F73" w:rsidRDefault="0009029C" w:rsidP="000A6887">
            <w:pPr>
              <w:spacing w:line="280" w:lineRule="atLeast"/>
              <w:jc w:val="center"/>
            </w:pPr>
            <w:r>
              <w:t>50 – 6</w:t>
            </w:r>
            <w:r w:rsidRPr="00AA7F73">
              <w:t>0</w:t>
            </w:r>
          </w:p>
        </w:tc>
        <w:tc>
          <w:tcPr>
            <w:tcW w:w="1896" w:type="dxa"/>
            <w:vAlign w:val="bottom"/>
          </w:tcPr>
          <w:p w:rsidR="0009029C" w:rsidRPr="00AA7F73" w:rsidRDefault="0009029C" w:rsidP="000A6887">
            <w:pPr>
              <w:spacing w:line="280" w:lineRule="atLeast"/>
              <w:jc w:val="center"/>
            </w:pPr>
            <w:r w:rsidRPr="00AA7F73">
              <w:t>6</w:t>
            </w:r>
          </w:p>
        </w:tc>
        <w:tc>
          <w:tcPr>
            <w:tcW w:w="1223" w:type="dxa"/>
            <w:vAlign w:val="bottom"/>
          </w:tcPr>
          <w:p w:rsidR="0009029C" w:rsidRPr="00AA7F73" w:rsidRDefault="0009029C" w:rsidP="000A6887">
            <w:pPr>
              <w:spacing w:line="280" w:lineRule="atLeast"/>
              <w:jc w:val="center"/>
            </w:pPr>
            <w:r w:rsidRPr="00AA7F73">
              <w:t>12</w:t>
            </w:r>
          </w:p>
        </w:tc>
      </w:tr>
      <w:tr w:rsidR="0009029C" w:rsidTr="000A6887">
        <w:tc>
          <w:tcPr>
            <w:tcW w:w="2518" w:type="dxa"/>
            <w:vAlign w:val="bottom"/>
          </w:tcPr>
          <w:p w:rsidR="0009029C" w:rsidRPr="00AA7F73" w:rsidRDefault="0009029C" w:rsidP="000A6887">
            <w:pPr>
              <w:spacing w:line="280" w:lineRule="atLeast"/>
              <w:jc w:val="center"/>
            </w:pPr>
            <w:r>
              <w:t>60 – 7</w:t>
            </w:r>
            <w:r w:rsidRPr="00AA7F73">
              <w:t>0</w:t>
            </w:r>
          </w:p>
        </w:tc>
        <w:tc>
          <w:tcPr>
            <w:tcW w:w="1896" w:type="dxa"/>
            <w:vAlign w:val="bottom"/>
          </w:tcPr>
          <w:p w:rsidR="0009029C" w:rsidRPr="00AA7F73" w:rsidRDefault="0009029C" w:rsidP="000A6887">
            <w:pPr>
              <w:spacing w:line="280" w:lineRule="atLeast"/>
              <w:jc w:val="center"/>
            </w:pPr>
            <w:r w:rsidRPr="00AA7F73">
              <w:t>7</w:t>
            </w:r>
          </w:p>
        </w:tc>
        <w:tc>
          <w:tcPr>
            <w:tcW w:w="1223" w:type="dxa"/>
            <w:vAlign w:val="bottom"/>
          </w:tcPr>
          <w:p w:rsidR="0009029C" w:rsidRPr="00AA7F73" w:rsidRDefault="0009029C" w:rsidP="000A6887">
            <w:pPr>
              <w:spacing w:line="280" w:lineRule="atLeast"/>
              <w:jc w:val="center"/>
            </w:pPr>
            <w:r w:rsidRPr="00AA7F73">
              <w:t>14</w:t>
            </w:r>
          </w:p>
        </w:tc>
      </w:tr>
      <w:tr w:rsidR="0009029C" w:rsidTr="000A6887">
        <w:tc>
          <w:tcPr>
            <w:tcW w:w="2518" w:type="dxa"/>
            <w:vAlign w:val="bottom"/>
          </w:tcPr>
          <w:p w:rsidR="0009029C" w:rsidRPr="00AA7F73" w:rsidRDefault="0009029C" w:rsidP="000A6887">
            <w:pPr>
              <w:spacing w:line="280" w:lineRule="atLeast"/>
              <w:jc w:val="center"/>
            </w:pPr>
            <w:r>
              <w:t>70 – 8</w:t>
            </w:r>
            <w:r w:rsidRPr="00AA7F73">
              <w:t>0</w:t>
            </w:r>
          </w:p>
        </w:tc>
        <w:tc>
          <w:tcPr>
            <w:tcW w:w="1896" w:type="dxa"/>
            <w:vAlign w:val="bottom"/>
          </w:tcPr>
          <w:p w:rsidR="0009029C" w:rsidRPr="00AA7F73" w:rsidRDefault="0009029C" w:rsidP="000A6887">
            <w:pPr>
              <w:spacing w:line="280" w:lineRule="atLeast"/>
              <w:jc w:val="center"/>
            </w:pPr>
            <w:r w:rsidRPr="00AA7F73">
              <w:t>8</w:t>
            </w:r>
          </w:p>
        </w:tc>
        <w:tc>
          <w:tcPr>
            <w:tcW w:w="1223" w:type="dxa"/>
            <w:vAlign w:val="bottom"/>
          </w:tcPr>
          <w:p w:rsidR="0009029C" w:rsidRPr="00AA7F73" w:rsidRDefault="0009029C" w:rsidP="000A6887">
            <w:pPr>
              <w:spacing w:line="280" w:lineRule="atLeast"/>
              <w:jc w:val="center"/>
            </w:pPr>
            <w:r w:rsidRPr="00AA7F73">
              <w:t>16</w:t>
            </w:r>
          </w:p>
        </w:tc>
      </w:tr>
      <w:tr w:rsidR="0009029C" w:rsidTr="000A6887">
        <w:tc>
          <w:tcPr>
            <w:tcW w:w="2518" w:type="dxa"/>
            <w:vAlign w:val="bottom"/>
          </w:tcPr>
          <w:p w:rsidR="0009029C" w:rsidRPr="00AA7F73" w:rsidRDefault="0009029C" w:rsidP="000A6887">
            <w:pPr>
              <w:spacing w:line="280" w:lineRule="atLeast"/>
              <w:jc w:val="center"/>
            </w:pPr>
            <w:r>
              <w:t>80 – 9</w:t>
            </w:r>
            <w:r w:rsidRPr="00AA7F73">
              <w:t>0</w:t>
            </w:r>
          </w:p>
        </w:tc>
        <w:tc>
          <w:tcPr>
            <w:tcW w:w="1896" w:type="dxa"/>
            <w:vAlign w:val="bottom"/>
          </w:tcPr>
          <w:p w:rsidR="0009029C" w:rsidRPr="00AA7F73" w:rsidRDefault="0009029C" w:rsidP="000A6887">
            <w:pPr>
              <w:spacing w:line="280" w:lineRule="atLeast"/>
              <w:jc w:val="center"/>
            </w:pPr>
            <w:r w:rsidRPr="00AA7F73">
              <w:t>9</w:t>
            </w:r>
          </w:p>
        </w:tc>
        <w:tc>
          <w:tcPr>
            <w:tcW w:w="1223" w:type="dxa"/>
            <w:vAlign w:val="bottom"/>
          </w:tcPr>
          <w:p w:rsidR="0009029C" w:rsidRPr="00AA7F73" w:rsidRDefault="0009029C" w:rsidP="000A6887">
            <w:pPr>
              <w:spacing w:line="280" w:lineRule="atLeast"/>
              <w:jc w:val="center"/>
            </w:pPr>
            <w:r w:rsidRPr="00AA7F73">
              <w:t>18</w:t>
            </w:r>
          </w:p>
        </w:tc>
      </w:tr>
      <w:tr w:rsidR="0009029C" w:rsidTr="000A6887">
        <w:tc>
          <w:tcPr>
            <w:tcW w:w="2518" w:type="dxa"/>
            <w:vAlign w:val="bottom"/>
          </w:tcPr>
          <w:p w:rsidR="0009029C" w:rsidRPr="00AA7F73" w:rsidRDefault="0009029C" w:rsidP="000A6887">
            <w:pPr>
              <w:spacing w:line="280" w:lineRule="atLeast"/>
              <w:jc w:val="center"/>
            </w:pPr>
            <w:r>
              <w:t>9</w:t>
            </w:r>
            <w:r w:rsidRPr="00AA7F73">
              <w:t>0</w:t>
            </w:r>
            <w:r>
              <w:t xml:space="preserve"> – 100</w:t>
            </w:r>
          </w:p>
        </w:tc>
        <w:tc>
          <w:tcPr>
            <w:tcW w:w="1896" w:type="dxa"/>
            <w:vAlign w:val="bottom"/>
          </w:tcPr>
          <w:p w:rsidR="0009029C" w:rsidRPr="00AA7F73" w:rsidRDefault="0009029C" w:rsidP="000A6887">
            <w:pPr>
              <w:spacing w:line="280" w:lineRule="atLeast"/>
              <w:jc w:val="center"/>
            </w:pPr>
            <w:r w:rsidRPr="00AA7F73">
              <w:t>10</w:t>
            </w:r>
          </w:p>
        </w:tc>
        <w:tc>
          <w:tcPr>
            <w:tcW w:w="1223" w:type="dxa"/>
            <w:vAlign w:val="bottom"/>
          </w:tcPr>
          <w:p w:rsidR="0009029C" w:rsidRPr="00AA7F73" w:rsidRDefault="0009029C" w:rsidP="000A6887">
            <w:pPr>
              <w:spacing w:line="280" w:lineRule="atLeast"/>
              <w:jc w:val="center"/>
            </w:pPr>
            <w:r w:rsidRPr="00AA7F73">
              <w:t>20</w:t>
            </w:r>
          </w:p>
        </w:tc>
      </w:tr>
      <w:tr w:rsidR="0009029C" w:rsidTr="000A6887">
        <w:tc>
          <w:tcPr>
            <w:tcW w:w="2518" w:type="dxa"/>
            <w:vAlign w:val="bottom"/>
          </w:tcPr>
          <w:p w:rsidR="0009029C" w:rsidRPr="00AA7F73" w:rsidRDefault="0009029C" w:rsidP="000A6887">
            <w:pPr>
              <w:spacing w:line="280" w:lineRule="atLeast"/>
              <w:jc w:val="center"/>
            </w:pPr>
            <w:r>
              <w:t>10</w:t>
            </w:r>
            <w:r w:rsidRPr="00AA7F73">
              <w:t>0</w:t>
            </w:r>
            <w:r>
              <w:t xml:space="preserve"> – </w:t>
            </w:r>
            <w:r w:rsidRPr="00AA7F73">
              <w:t>200</w:t>
            </w:r>
          </w:p>
        </w:tc>
        <w:tc>
          <w:tcPr>
            <w:tcW w:w="1896" w:type="dxa"/>
            <w:vAlign w:val="bottom"/>
          </w:tcPr>
          <w:p w:rsidR="0009029C" w:rsidRPr="00AA7F73" w:rsidRDefault="0009029C" w:rsidP="000A6887">
            <w:pPr>
              <w:spacing w:line="280" w:lineRule="atLeast"/>
              <w:jc w:val="center"/>
            </w:pPr>
            <w:r w:rsidRPr="00AA7F73">
              <w:t>1</w:t>
            </w:r>
            <w:r>
              <w:t>2</w:t>
            </w:r>
          </w:p>
        </w:tc>
        <w:tc>
          <w:tcPr>
            <w:tcW w:w="1223" w:type="dxa"/>
            <w:vAlign w:val="bottom"/>
          </w:tcPr>
          <w:p w:rsidR="0009029C" w:rsidRPr="00AA7F73" w:rsidRDefault="0009029C" w:rsidP="000A6887">
            <w:pPr>
              <w:spacing w:line="280" w:lineRule="atLeast"/>
              <w:jc w:val="center"/>
            </w:pPr>
            <w:r w:rsidRPr="00AA7F73">
              <w:t>2</w:t>
            </w:r>
            <w:r>
              <w:t>4</w:t>
            </w:r>
          </w:p>
        </w:tc>
      </w:tr>
      <w:tr w:rsidR="0009029C" w:rsidTr="000A6887">
        <w:tc>
          <w:tcPr>
            <w:tcW w:w="2518" w:type="dxa"/>
            <w:vAlign w:val="bottom"/>
          </w:tcPr>
          <w:p w:rsidR="0009029C" w:rsidRPr="00AA7F73" w:rsidRDefault="0009029C" w:rsidP="000A6887">
            <w:pPr>
              <w:spacing w:line="280" w:lineRule="atLeast"/>
              <w:jc w:val="center"/>
            </w:pPr>
            <w:r w:rsidRPr="00AA7F73">
              <w:t>200</w:t>
            </w:r>
            <w:r>
              <w:t xml:space="preserve"> – </w:t>
            </w:r>
            <w:r w:rsidRPr="00AA7F73">
              <w:t>300</w:t>
            </w:r>
          </w:p>
        </w:tc>
        <w:tc>
          <w:tcPr>
            <w:tcW w:w="1896" w:type="dxa"/>
            <w:vAlign w:val="bottom"/>
          </w:tcPr>
          <w:p w:rsidR="0009029C" w:rsidRPr="00AA7F73" w:rsidRDefault="0009029C" w:rsidP="000A6887">
            <w:pPr>
              <w:spacing w:line="280" w:lineRule="atLeast"/>
              <w:jc w:val="center"/>
            </w:pPr>
            <w:r w:rsidRPr="00AA7F73">
              <w:t>13</w:t>
            </w:r>
          </w:p>
        </w:tc>
        <w:tc>
          <w:tcPr>
            <w:tcW w:w="1223" w:type="dxa"/>
            <w:vAlign w:val="bottom"/>
          </w:tcPr>
          <w:p w:rsidR="0009029C" w:rsidRPr="00AA7F73" w:rsidRDefault="0009029C" w:rsidP="000A6887">
            <w:pPr>
              <w:spacing w:line="280" w:lineRule="atLeast"/>
              <w:jc w:val="center"/>
            </w:pPr>
            <w:r w:rsidRPr="00AA7F73">
              <w:t>26</w:t>
            </w:r>
          </w:p>
        </w:tc>
      </w:tr>
      <w:tr w:rsidR="0009029C" w:rsidTr="000A6887">
        <w:tc>
          <w:tcPr>
            <w:tcW w:w="2518" w:type="dxa"/>
            <w:vAlign w:val="bottom"/>
          </w:tcPr>
          <w:p w:rsidR="0009029C" w:rsidRPr="00AA7F73" w:rsidRDefault="0009029C" w:rsidP="000A6887">
            <w:pPr>
              <w:spacing w:line="280" w:lineRule="atLeast"/>
              <w:jc w:val="center"/>
            </w:pPr>
            <w:r w:rsidRPr="00AA7F73">
              <w:t>300</w:t>
            </w:r>
            <w:r>
              <w:t xml:space="preserve"> – </w:t>
            </w:r>
            <w:r w:rsidRPr="00AA7F73">
              <w:t>400</w:t>
            </w:r>
          </w:p>
        </w:tc>
        <w:tc>
          <w:tcPr>
            <w:tcW w:w="1896" w:type="dxa"/>
            <w:vAlign w:val="bottom"/>
          </w:tcPr>
          <w:p w:rsidR="0009029C" w:rsidRPr="00AA7F73" w:rsidRDefault="0009029C" w:rsidP="000A6887">
            <w:pPr>
              <w:spacing w:line="280" w:lineRule="atLeast"/>
              <w:jc w:val="center"/>
            </w:pPr>
            <w:r w:rsidRPr="00AA7F73">
              <w:t>14</w:t>
            </w:r>
          </w:p>
        </w:tc>
        <w:tc>
          <w:tcPr>
            <w:tcW w:w="1223" w:type="dxa"/>
            <w:vAlign w:val="bottom"/>
          </w:tcPr>
          <w:p w:rsidR="0009029C" w:rsidRPr="00AA7F73" w:rsidRDefault="0009029C" w:rsidP="000A6887">
            <w:pPr>
              <w:spacing w:line="280" w:lineRule="atLeast"/>
              <w:jc w:val="center"/>
            </w:pPr>
            <w:r w:rsidRPr="00AA7F73">
              <w:t>28</w:t>
            </w:r>
          </w:p>
        </w:tc>
      </w:tr>
      <w:tr w:rsidR="0009029C" w:rsidTr="000A6887">
        <w:tc>
          <w:tcPr>
            <w:tcW w:w="2518" w:type="dxa"/>
            <w:vAlign w:val="bottom"/>
          </w:tcPr>
          <w:p w:rsidR="0009029C" w:rsidRPr="00AA7F73" w:rsidRDefault="0009029C" w:rsidP="000A6887">
            <w:pPr>
              <w:spacing w:line="280" w:lineRule="atLeast"/>
              <w:jc w:val="center"/>
            </w:pPr>
            <w:r w:rsidRPr="00AA7F73">
              <w:t>400</w:t>
            </w:r>
            <w:r>
              <w:t xml:space="preserve"> – </w:t>
            </w:r>
            <w:r w:rsidRPr="00AA7F73">
              <w:t>500</w:t>
            </w:r>
          </w:p>
        </w:tc>
        <w:tc>
          <w:tcPr>
            <w:tcW w:w="1896" w:type="dxa"/>
            <w:vAlign w:val="bottom"/>
          </w:tcPr>
          <w:p w:rsidR="0009029C" w:rsidRPr="00AA7F73" w:rsidRDefault="0009029C" w:rsidP="000A6887">
            <w:pPr>
              <w:spacing w:line="280" w:lineRule="atLeast"/>
              <w:jc w:val="center"/>
            </w:pPr>
            <w:r w:rsidRPr="00AA7F73">
              <w:t>15</w:t>
            </w:r>
          </w:p>
        </w:tc>
        <w:tc>
          <w:tcPr>
            <w:tcW w:w="1223" w:type="dxa"/>
            <w:vAlign w:val="bottom"/>
          </w:tcPr>
          <w:p w:rsidR="0009029C" w:rsidRPr="00AA7F73" w:rsidRDefault="0009029C" w:rsidP="000A6887">
            <w:pPr>
              <w:spacing w:line="280" w:lineRule="atLeast"/>
              <w:jc w:val="center"/>
            </w:pPr>
            <w:r w:rsidRPr="00AA7F73">
              <w:t>30</w:t>
            </w:r>
          </w:p>
        </w:tc>
      </w:tr>
      <w:tr w:rsidR="0009029C" w:rsidTr="000A6887">
        <w:tc>
          <w:tcPr>
            <w:tcW w:w="2518" w:type="dxa"/>
            <w:vAlign w:val="bottom"/>
          </w:tcPr>
          <w:p w:rsidR="0009029C" w:rsidRPr="00AA7F73" w:rsidRDefault="0009029C" w:rsidP="000A6887">
            <w:pPr>
              <w:spacing w:line="280" w:lineRule="atLeast"/>
              <w:jc w:val="center"/>
            </w:pPr>
            <w:r>
              <w:t>500 – 600</w:t>
            </w:r>
          </w:p>
        </w:tc>
        <w:tc>
          <w:tcPr>
            <w:tcW w:w="1896" w:type="dxa"/>
            <w:vAlign w:val="bottom"/>
          </w:tcPr>
          <w:p w:rsidR="0009029C" w:rsidRPr="00AA7F73" w:rsidRDefault="0009029C" w:rsidP="000A6887">
            <w:pPr>
              <w:spacing w:line="280" w:lineRule="atLeast"/>
              <w:jc w:val="center"/>
            </w:pPr>
            <w:r w:rsidRPr="00AA7F73">
              <w:t>1</w:t>
            </w:r>
            <w:r>
              <w:t>6</w:t>
            </w:r>
          </w:p>
        </w:tc>
        <w:tc>
          <w:tcPr>
            <w:tcW w:w="1223" w:type="dxa"/>
            <w:vAlign w:val="bottom"/>
          </w:tcPr>
          <w:p w:rsidR="0009029C" w:rsidRPr="00AA7F73" w:rsidRDefault="0009029C" w:rsidP="000A6887">
            <w:pPr>
              <w:spacing w:line="280" w:lineRule="atLeast"/>
              <w:jc w:val="center"/>
            </w:pPr>
            <w:r w:rsidRPr="00AA7F73">
              <w:t>3</w:t>
            </w:r>
            <w:r>
              <w:t>2</w:t>
            </w:r>
          </w:p>
        </w:tc>
      </w:tr>
      <w:tr w:rsidR="0009029C" w:rsidTr="000A6887">
        <w:tc>
          <w:tcPr>
            <w:tcW w:w="2518" w:type="dxa"/>
            <w:vAlign w:val="bottom"/>
          </w:tcPr>
          <w:p w:rsidR="0009029C" w:rsidRPr="00AA7F73" w:rsidRDefault="0009029C" w:rsidP="000A6887">
            <w:pPr>
              <w:jc w:val="center"/>
            </w:pPr>
            <w:r>
              <w:t>600 – 700</w:t>
            </w:r>
          </w:p>
        </w:tc>
        <w:tc>
          <w:tcPr>
            <w:tcW w:w="1896" w:type="dxa"/>
            <w:vAlign w:val="bottom"/>
          </w:tcPr>
          <w:p w:rsidR="0009029C" w:rsidRPr="00AA7F73" w:rsidRDefault="0009029C" w:rsidP="000A6887">
            <w:pPr>
              <w:jc w:val="center"/>
            </w:pPr>
            <w:r>
              <w:t>17</w:t>
            </w:r>
          </w:p>
        </w:tc>
        <w:tc>
          <w:tcPr>
            <w:tcW w:w="1223" w:type="dxa"/>
            <w:vAlign w:val="bottom"/>
          </w:tcPr>
          <w:p w:rsidR="0009029C" w:rsidRPr="00AA7F73" w:rsidRDefault="0009029C" w:rsidP="000A6887">
            <w:pPr>
              <w:jc w:val="center"/>
            </w:pPr>
            <w:r>
              <w:t>34</w:t>
            </w:r>
          </w:p>
        </w:tc>
      </w:tr>
      <w:tr w:rsidR="0009029C" w:rsidTr="000A6887">
        <w:tc>
          <w:tcPr>
            <w:tcW w:w="2518" w:type="dxa"/>
            <w:vAlign w:val="bottom"/>
          </w:tcPr>
          <w:p w:rsidR="0009029C" w:rsidRPr="00AA7F73" w:rsidRDefault="0009029C" w:rsidP="000A6887">
            <w:pPr>
              <w:jc w:val="center"/>
            </w:pPr>
            <w:r>
              <w:t>700 – 800</w:t>
            </w:r>
          </w:p>
        </w:tc>
        <w:tc>
          <w:tcPr>
            <w:tcW w:w="1896" w:type="dxa"/>
            <w:vAlign w:val="bottom"/>
          </w:tcPr>
          <w:p w:rsidR="0009029C" w:rsidRPr="00AA7F73" w:rsidRDefault="0009029C" w:rsidP="000A6887">
            <w:pPr>
              <w:jc w:val="center"/>
            </w:pPr>
            <w:r>
              <w:t>18</w:t>
            </w:r>
          </w:p>
        </w:tc>
        <w:tc>
          <w:tcPr>
            <w:tcW w:w="1223" w:type="dxa"/>
            <w:vAlign w:val="bottom"/>
          </w:tcPr>
          <w:p w:rsidR="0009029C" w:rsidRPr="00AA7F73" w:rsidRDefault="0009029C" w:rsidP="000A6887">
            <w:pPr>
              <w:jc w:val="center"/>
            </w:pPr>
            <w:r>
              <w:t>36</w:t>
            </w:r>
          </w:p>
        </w:tc>
      </w:tr>
      <w:tr w:rsidR="0009029C" w:rsidTr="000A6887">
        <w:tc>
          <w:tcPr>
            <w:tcW w:w="2518" w:type="dxa"/>
            <w:vAlign w:val="bottom"/>
          </w:tcPr>
          <w:p w:rsidR="0009029C" w:rsidRPr="00AA7F73" w:rsidRDefault="0009029C" w:rsidP="000A6887">
            <w:pPr>
              <w:jc w:val="center"/>
            </w:pPr>
            <w:r>
              <w:t>800 – 900</w:t>
            </w:r>
          </w:p>
        </w:tc>
        <w:tc>
          <w:tcPr>
            <w:tcW w:w="1896" w:type="dxa"/>
            <w:vAlign w:val="bottom"/>
          </w:tcPr>
          <w:p w:rsidR="0009029C" w:rsidRPr="00AA7F73" w:rsidRDefault="0009029C" w:rsidP="000A6887">
            <w:pPr>
              <w:jc w:val="center"/>
            </w:pPr>
            <w:r>
              <w:t>19</w:t>
            </w:r>
          </w:p>
        </w:tc>
        <w:tc>
          <w:tcPr>
            <w:tcW w:w="1223" w:type="dxa"/>
            <w:vAlign w:val="bottom"/>
          </w:tcPr>
          <w:p w:rsidR="0009029C" w:rsidRPr="00AA7F73" w:rsidRDefault="0009029C" w:rsidP="000A6887">
            <w:pPr>
              <w:jc w:val="center"/>
            </w:pPr>
            <w:r>
              <w:t>38</w:t>
            </w:r>
          </w:p>
        </w:tc>
      </w:tr>
      <w:tr w:rsidR="0009029C" w:rsidTr="000A6887">
        <w:tc>
          <w:tcPr>
            <w:tcW w:w="2518" w:type="dxa"/>
            <w:vAlign w:val="bottom"/>
          </w:tcPr>
          <w:p w:rsidR="0009029C" w:rsidRPr="00AA7F73" w:rsidRDefault="0009029C" w:rsidP="000A6887">
            <w:pPr>
              <w:spacing w:line="280" w:lineRule="atLeast"/>
              <w:jc w:val="center"/>
            </w:pPr>
            <w:r>
              <w:t xml:space="preserve">900 – </w:t>
            </w:r>
            <w:r w:rsidRPr="00AA7F73">
              <w:t>1000</w:t>
            </w:r>
          </w:p>
        </w:tc>
        <w:tc>
          <w:tcPr>
            <w:tcW w:w="1896" w:type="dxa"/>
            <w:vAlign w:val="bottom"/>
          </w:tcPr>
          <w:p w:rsidR="0009029C" w:rsidRPr="00AA7F73" w:rsidRDefault="0009029C" w:rsidP="000A6887">
            <w:pPr>
              <w:spacing w:line="280" w:lineRule="atLeast"/>
              <w:jc w:val="center"/>
            </w:pPr>
            <w:r w:rsidRPr="00AA7F73">
              <w:t>20</w:t>
            </w:r>
          </w:p>
        </w:tc>
        <w:tc>
          <w:tcPr>
            <w:tcW w:w="1223" w:type="dxa"/>
            <w:vAlign w:val="bottom"/>
          </w:tcPr>
          <w:p w:rsidR="0009029C" w:rsidRPr="00AA7F73" w:rsidRDefault="0009029C" w:rsidP="000A6887">
            <w:pPr>
              <w:spacing w:line="280" w:lineRule="atLeast"/>
              <w:jc w:val="center"/>
            </w:pPr>
            <w:r w:rsidRPr="00AA7F73">
              <w:t>40</w:t>
            </w:r>
          </w:p>
        </w:tc>
      </w:tr>
      <w:tr w:rsidR="0009029C" w:rsidTr="000A6887">
        <w:tc>
          <w:tcPr>
            <w:tcW w:w="2518" w:type="dxa"/>
          </w:tcPr>
          <w:p w:rsidR="0009029C" w:rsidRDefault="0009029C" w:rsidP="000A6887">
            <w:pPr>
              <w:jc w:val="center"/>
            </w:pPr>
            <w:r>
              <w:t>1000 – 1500</w:t>
            </w:r>
          </w:p>
        </w:tc>
        <w:tc>
          <w:tcPr>
            <w:tcW w:w="1896" w:type="dxa"/>
          </w:tcPr>
          <w:p w:rsidR="0009029C" w:rsidRDefault="0009029C" w:rsidP="000A6887">
            <w:pPr>
              <w:jc w:val="center"/>
            </w:pPr>
            <w:r>
              <w:t>25</w:t>
            </w:r>
          </w:p>
        </w:tc>
        <w:tc>
          <w:tcPr>
            <w:tcW w:w="1223" w:type="dxa"/>
          </w:tcPr>
          <w:p w:rsidR="0009029C" w:rsidRDefault="0009029C" w:rsidP="000A6887">
            <w:pPr>
              <w:jc w:val="center"/>
            </w:pPr>
            <w:r>
              <w:t>50</w:t>
            </w:r>
          </w:p>
        </w:tc>
      </w:tr>
      <w:tr w:rsidR="0009029C" w:rsidTr="000A6887">
        <w:tc>
          <w:tcPr>
            <w:tcW w:w="2518" w:type="dxa"/>
          </w:tcPr>
          <w:p w:rsidR="0009029C" w:rsidRDefault="0009029C" w:rsidP="000A6887">
            <w:pPr>
              <w:jc w:val="center"/>
            </w:pPr>
            <w:r>
              <w:t>1500 – 2250</w:t>
            </w:r>
          </w:p>
        </w:tc>
        <w:tc>
          <w:tcPr>
            <w:tcW w:w="1896" w:type="dxa"/>
          </w:tcPr>
          <w:p w:rsidR="0009029C" w:rsidRDefault="0009029C" w:rsidP="000A6887">
            <w:pPr>
              <w:jc w:val="center"/>
            </w:pPr>
            <w:r>
              <w:t>30</w:t>
            </w:r>
          </w:p>
        </w:tc>
        <w:tc>
          <w:tcPr>
            <w:tcW w:w="1223" w:type="dxa"/>
          </w:tcPr>
          <w:p w:rsidR="0009029C" w:rsidRDefault="0009029C" w:rsidP="000A6887">
            <w:pPr>
              <w:jc w:val="center"/>
            </w:pPr>
            <w:r>
              <w:t>60</w:t>
            </w:r>
          </w:p>
        </w:tc>
      </w:tr>
      <w:tr w:rsidR="0009029C" w:rsidTr="000A6887">
        <w:tc>
          <w:tcPr>
            <w:tcW w:w="2518" w:type="dxa"/>
          </w:tcPr>
          <w:p w:rsidR="0009029C" w:rsidRDefault="0009029C" w:rsidP="000A6887">
            <w:pPr>
              <w:jc w:val="center"/>
            </w:pPr>
            <w:r>
              <w:t>2250 – 3000</w:t>
            </w:r>
          </w:p>
        </w:tc>
        <w:tc>
          <w:tcPr>
            <w:tcW w:w="1896" w:type="dxa"/>
          </w:tcPr>
          <w:p w:rsidR="0009029C" w:rsidRDefault="0009029C" w:rsidP="000A6887">
            <w:pPr>
              <w:jc w:val="center"/>
            </w:pPr>
            <w:r>
              <w:t>35</w:t>
            </w:r>
          </w:p>
        </w:tc>
        <w:tc>
          <w:tcPr>
            <w:tcW w:w="1223" w:type="dxa"/>
          </w:tcPr>
          <w:p w:rsidR="0009029C" w:rsidRDefault="0009029C" w:rsidP="000A6887">
            <w:pPr>
              <w:jc w:val="center"/>
            </w:pPr>
            <w:r>
              <w:t>70</w:t>
            </w:r>
          </w:p>
        </w:tc>
      </w:tr>
      <w:tr w:rsidR="0009029C" w:rsidTr="000A6887">
        <w:tc>
          <w:tcPr>
            <w:tcW w:w="2518" w:type="dxa"/>
          </w:tcPr>
          <w:p w:rsidR="0009029C" w:rsidRDefault="0009029C" w:rsidP="000A6887">
            <w:pPr>
              <w:jc w:val="center"/>
            </w:pPr>
            <w:r>
              <w:t>3000 – 4000</w:t>
            </w:r>
          </w:p>
        </w:tc>
        <w:tc>
          <w:tcPr>
            <w:tcW w:w="1896" w:type="dxa"/>
          </w:tcPr>
          <w:p w:rsidR="0009029C" w:rsidRDefault="0009029C" w:rsidP="000A6887">
            <w:pPr>
              <w:jc w:val="center"/>
            </w:pPr>
            <w:r>
              <w:t>40</w:t>
            </w:r>
          </w:p>
        </w:tc>
        <w:tc>
          <w:tcPr>
            <w:tcW w:w="1223" w:type="dxa"/>
          </w:tcPr>
          <w:p w:rsidR="0009029C" w:rsidRDefault="0009029C" w:rsidP="000A6887">
            <w:pPr>
              <w:jc w:val="center"/>
            </w:pPr>
            <w:r>
              <w:t>80</w:t>
            </w:r>
          </w:p>
        </w:tc>
      </w:tr>
      <w:tr w:rsidR="0009029C" w:rsidTr="000A6887">
        <w:tc>
          <w:tcPr>
            <w:tcW w:w="2518" w:type="dxa"/>
          </w:tcPr>
          <w:p w:rsidR="0009029C" w:rsidRDefault="0009029C" w:rsidP="000A6887">
            <w:pPr>
              <w:jc w:val="center"/>
            </w:pPr>
            <w:r>
              <w:t>4000 – 5000</w:t>
            </w:r>
          </w:p>
        </w:tc>
        <w:tc>
          <w:tcPr>
            <w:tcW w:w="1896" w:type="dxa"/>
          </w:tcPr>
          <w:p w:rsidR="0009029C" w:rsidRDefault="0009029C" w:rsidP="000A6887">
            <w:pPr>
              <w:jc w:val="center"/>
            </w:pPr>
            <w:r>
              <w:t>45</w:t>
            </w:r>
          </w:p>
        </w:tc>
        <w:tc>
          <w:tcPr>
            <w:tcW w:w="1223" w:type="dxa"/>
          </w:tcPr>
          <w:p w:rsidR="0009029C" w:rsidRDefault="0009029C" w:rsidP="000A6887">
            <w:pPr>
              <w:jc w:val="center"/>
            </w:pPr>
            <w:r>
              <w:t>90</w:t>
            </w:r>
          </w:p>
        </w:tc>
      </w:tr>
      <w:tr w:rsidR="0009029C" w:rsidTr="000A6887">
        <w:tc>
          <w:tcPr>
            <w:tcW w:w="2518" w:type="dxa"/>
          </w:tcPr>
          <w:p w:rsidR="0009029C" w:rsidRDefault="0009029C" w:rsidP="000A6887">
            <w:pPr>
              <w:jc w:val="center"/>
            </w:pPr>
            <w:r w:rsidRPr="00C54222">
              <w:t>5000 –</w:t>
            </w:r>
            <w:r>
              <w:t xml:space="preserve"> </w:t>
            </w:r>
            <w:r w:rsidRPr="00C54222">
              <w:t>6000</w:t>
            </w:r>
          </w:p>
        </w:tc>
        <w:tc>
          <w:tcPr>
            <w:tcW w:w="1896" w:type="dxa"/>
          </w:tcPr>
          <w:p w:rsidR="0009029C" w:rsidRDefault="0009029C" w:rsidP="000A6887">
            <w:pPr>
              <w:jc w:val="center"/>
            </w:pPr>
            <w:r>
              <w:t>50</w:t>
            </w:r>
          </w:p>
        </w:tc>
        <w:tc>
          <w:tcPr>
            <w:tcW w:w="1223" w:type="dxa"/>
          </w:tcPr>
          <w:p w:rsidR="0009029C" w:rsidRDefault="0009029C" w:rsidP="000A6887">
            <w:pPr>
              <w:jc w:val="center"/>
            </w:pPr>
            <w:r>
              <w:t>100</w:t>
            </w:r>
          </w:p>
        </w:tc>
      </w:tr>
      <w:tr w:rsidR="0009029C" w:rsidTr="000A6887">
        <w:tc>
          <w:tcPr>
            <w:tcW w:w="2518" w:type="dxa"/>
          </w:tcPr>
          <w:p w:rsidR="0009029C" w:rsidRPr="00C54222" w:rsidRDefault="0009029C" w:rsidP="000A6887">
            <w:pPr>
              <w:jc w:val="center"/>
            </w:pPr>
            <w:r w:rsidRPr="00C54222">
              <w:t>6000 –</w:t>
            </w:r>
            <w:r>
              <w:t xml:space="preserve"> </w:t>
            </w:r>
            <w:r w:rsidRPr="00C54222">
              <w:t>7250</w:t>
            </w:r>
          </w:p>
        </w:tc>
        <w:tc>
          <w:tcPr>
            <w:tcW w:w="1896" w:type="dxa"/>
          </w:tcPr>
          <w:p w:rsidR="0009029C" w:rsidRDefault="0009029C" w:rsidP="000A6887">
            <w:pPr>
              <w:jc w:val="center"/>
            </w:pPr>
            <w:r>
              <w:t>55</w:t>
            </w:r>
          </w:p>
        </w:tc>
        <w:tc>
          <w:tcPr>
            <w:tcW w:w="1223" w:type="dxa"/>
          </w:tcPr>
          <w:p w:rsidR="0009029C" w:rsidRDefault="0009029C" w:rsidP="000A6887">
            <w:pPr>
              <w:jc w:val="center"/>
            </w:pPr>
            <w:r>
              <w:t>110</w:t>
            </w:r>
          </w:p>
        </w:tc>
      </w:tr>
      <w:tr w:rsidR="0009029C" w:rsidTr="000A6887">
        <w:tc>
          <w:tcPr>
            <w:tcW w:w="2518" w:type="dxa"/>
          </w:tcPr>
          <w:p w:rsidR="0009029C" w:rsidRPr="00C54222" w:rsidRDefault="0009029C" w:rsidP="000A6887">
            <w:pPr>
              <w:jc w:val="center"/>
            </w:pPr>
            <w:r w:rsidRPr="00C54222">
              <w:t>7250 –</w:t>
            </w:r>
            <w:r>
              <w:t xml:space="preserve"> </w:t>
            </w:r>
            <w:r w:rsidRPr="00C54222">
              <w:t>8500</w:t>
            </w:r>
          </w:p>
        </w:tc>
        <w:tc>
          <w:tcPr>
            <w:tcW w:w="1896" w:type="dxa"/>
          </w:tcPr>
          <w:p w:rsidR="0009029C" w:rsidRDefault="0009029C" w:rsidP="000A6887">
            <w:pPr>
              <w:jc w:val="center"/>
            </w:pPr>
            <w:r>
              <w:t>60</w:t>
            </w:r>
          </w:p>
        </w:tc>
        <w:tc>
          <w:tcPr>
            <w:tcW w:w="1223" w:type="dxa"/>
          </w:tcPr>
          <w:p w:rsidR="0009029C" w:rsidRDefault="0009029C" w:rsidP="000A6887">
            <w:pPr>
              <w:jc w:val="center"/>
            </w:pPr>
            <w:r>
              <w:t>120</w:t>
            </w:r>
          </w:p>
        </w:tc>
      </w:tr>
      <w:tr w:rsidR="0009029C" w:rsidTr="000A6887">
        <w:tc>
          <w:tcPr>
            <w:tcW w:w="2518" w:type="dxa"/>
          </w:tcPr>
          <w:p w:rsidR="0009029C" w:rsidRPr="00C54222" w:rsidRDefault="0009029C" w:rsidP="000A6887">
            <w:pPr>
              <w:jc w:val="center"/>
            </w:pPr>
            <w:r w:rsidRPr="00C54222">
              <w:t xml:space="preserve">8500 </w:t>
            </w:r>
            <w:r>
              <w:t xml:space="preserve">– </w:t>
            </w:r>
            <w:r w:rsidRPr="00C54222">
              <w:t>10000</w:t>
            </w:r>
          </w:p>
        </w:tc>
        <w:tc>
          <w:tcPr>
            <w:tcW w:w="1896" w:type="dxa"/>
          </w:tcPr>
          <w:p w:rsidR="0009029C" w:rsidRDefault="0009029C" w:rsidP="000A6887">
            <w:pPr>
              <w:jc w:val="center"/>
            </w:pPr>
            <w:r>
              <w:t>65</w:t>
            </w:r>
          </w:p>
        </w:tc>
        <w:tc>
          <w:tcPr>
            <w:tcW w:w="1223" w:type="dxa"/>
          </w:tcPr>
          <w:p w:rsidR="0009029C" w:rsidRDefault="0009029C" w:rsidP="000A6887">
            <w:pPr>
              <w:jc w:val="center"/>
            </w:pPr>
            <w:r>
              <w:t>130</w:t>
            </w:r>
          </w:p>
        </w:tc>
      </w:tr>
      <w:tr w:rsidR="0009029C" w:rsidTr="000A6887">
        <w:tc>
          <w:tcPr>
            <w:tcW w:w="2518" w:type="dxa"/>
          </w:tcPr>
          <w:p w:rsidR="0009029C" w:rsidRPr="00C54222" w:rsidRDefault="0009029C" w:rsidP="000A6887">
            <w:pPr>
              <w:jc w:val="center"/>
            </w:pPr>
            <w:r w:rsidRPr="00C54222">
              <w:t>10000 –</w:t>
            </w:r>
            <w:r>
              <w:t xml:space="preserve"> </w:t>
            </w:r>
            <w:r w:rsidRPr="00C54222">
              <w:t>12000</w:t>
            </w:r>
          </w:p>
        </w:tc>
        <w:tc>
          <w:tcPr>
            <w:tcW w:w="1896" w:type="dxa"/>
          </w:tcPr>
          <w:p w:rsidR="0009029C" w:rsidRDefault="0009029C" w:rsidP="000A6887">
            <w:pPr>
              <w:jc w:val="center"/>
            </w:pPr>
            <w:r>
              <w:t>70</w:t>
            </w:r>
          </w:p>
        </w:tc>
        <w:tc>
          <w:tcPr>
            <w:tcW w:w="1223" w:type="dxa"/>
          </w:tcPr>
          <w:p w:rsidR="0009029C" w:rsidRDefault="0009029C" w:rsidP="000A6887">
            <w:pPr>
              <w:jc w:val="center"/>
            </w:pPr>
            <w:r>
              <w:t>140</w:t>
            </w:r>
          </w:p>
        </w:tc>
      </w:tr>
      <w:tr w:rsidR="0009029C" w:rsidTr="000A6887">
        <w:tc>
          <w:tcPr>
            <w:tcW w:w="2518" w:type="dxa"/>
          </w:tcPr>
          <w:p w:rsidR="0009029C" w:rsidRPr="00C54222" w:rsidRDefault="0009029C" w:rsidP="000A6887">
            <w:pPr>
              <w:jc w:val="center"/>
            </w:pPr>
            <w:r w:rsidRPr="00C54222">
              <w:lastRenderedPageBreak/>
              <w:t>12000 –</w:t>
            </w:r>
            <w:r>
              <w:t xml:space="preserve"> </w:t>
            </w:r>
            <w:r w:rsidRPr="00C54222">
              <w:t>15000</w:t>
            </w:r>
          </w:p>
        </w:tc>
        <w:tc>
          <w:tcPr>
            <w:tcW w:w="1896" w:type="dxa"/>
          </w:tcPr>
          <w:p w:rsidR="0009029C" w:rsidRDefault="0009029C" w:rsidP="000A6887">
            <w:pPr>
              <w:jc w:val="center"/>
            </w:pPr>
            <w:r>
              <w:t>75</w:t>
            </w:r>
          </w:p>
        </w:tc>
        <w:tc>
          <w:tcPr>
            <w:tcW w:w="1223" w:type="dxa"/>
          </w:tcPr>
          <w:p w:rsidR="0009029C" w:rsidRDefault="0009029C" w:rsidP="000A6887">
            <w:pPr>
              <w:jc w:val="center"/>
            </w:pPr>
            <w:r>
              <w:t>150</w:t>
            </w:r>
          </w:p>
        </w:tc>
      </w:tr>
      <w:tr w:rsidR="0009029C" w:rsidTr="000A6887">
        <w:tc>
          <w:tcPr>
            <w:tcW w:w="2518" w:type="dxa"/>
          </w:tcPr>
          <w:p w:rsidR="0009029C" w:rsidRPr="00C54222" w:rsidRDefault="0009029C" w:rsidP="000A6887">
            <w:pPr>
              <w:jc w:val="center"/>
            </w:pPr>
            <w:r w:rsidRPr="00C54222">
              <w:t>15000 –</w:t>
            </w:r>
            <w:r>
              <w:t xml:space="preserve"> </w:t>
            </w:r>
            <w:r w:rsidRPr="00C54222">
              <w:t>20000</w:t>
            </w:r>
          </w:p>
        </w:tc>
        <w:tc>
          <w:tcPr>
            <w:tcW w:w="1896" w:type="dxa"/>
          </w:tcPr>
          <w:p w:rsidR="0009029C" w:rsidRDefault="0009029C" w:rsidP="000A6887">
            <w:pPr>
              <w:jc w:val="center"/>
            </w:pPr>
            <w:r>
              <w:t>80</w:t>
            </w:r>
          </w:p>
        </w:tc>
        <w:tc>
          <w:tcPr>
            <w:tcW w:w="1223" w:type="dxa"/>
          </w:tcPr>
          <w:p w:rsidR="0009029C" w:rsidRDefault="0009029C" w:rsidP="000A6887">
            <w:pPr>
              <w:jc w:val="center"/>
            </w:pPr>
            <w:r>
              <w:t>160</w:t>
            </w:r>
          </w:p>
        </w:tc>
      </w:tr>
    </w:tbl>
    <w:p w:rsidR="0009029C" w:rsidRDefault="0009029C" w:rsidP="0009029C">
      <w:r>
        <w:t xml:space="preserve"> </w:t>
      </w:r>
    </w:p>
    <w:p w:rsidR="0009029C" w:rsidRDefault="0009029C" w:rsidP="0009029C"/>
    <w:p w:rsidR="0009029C" w:rsidRDefault="0009029C" w:rsidP="0009029C"/>
    <w:p w:rsidR="0009029C" w:rsidRDefault="0009029C" w:rsidP="0009029C">
      <w:r>
        <w:t>De loodadviseur heeft de meetapparatuur die benodigd is voor de risicocheck beschikbaar, zoals XRF-meter, boorapparatuur om tot 20 cm diep een boring te kunnen plaatsen. Alle metingen worden op de onderzoekslocatie uitgevoerd met de HXRF, alleen in uitzonderlijke gevallen bijvoorbeeld veenbodems kan gekozen worden voor conventionele loodanalyses, middels chemische metingen. De keuze voor een conventionele analyse moet altijd gemotiveerd worden.</w:t>
      </w:r>
    </w:p>
    <w:p w:rsidR="0009029C" w:rsidRDefault="0009029C" w:rsidP="0009029C"/>
    <w:p w:rsidR="0009029C" w:rsidRDefault="0009029C" w:rsidP="0009029C">
      <w:r>
        <w:t>De loodmetingen worden uitgevoerd volgens SIKB handreiking 8103. Na het sluiten van het contract dienen de prestatiekenmerken rapportage van de HXRF en formule voor de bodemvochtcorrectie (inclusief rapportage hoe de formule is bepaald)</w:t>
      </w:r>
      <w:r w:rsidR="00A3548A">
        <w:t xml:space="preserve"> door de opdrachtnemer</w:t>
      </w:r>
      <w:r>
        <w:t xml:space="preserve"> geleverd te worden. Door de opdracht</w:t>
      </w:r>
      <w:r w:rsidR="00A3548A">
        <w:t>gever</w:t>
      </w:r>
      <w:r>
        <w:t xml:space="preserve"> wordt beoordeeld of de rapportages voldoen aan de vereisten zoals genoemd in handreiking 8103. </w:t>
      </w:r>
      <w:r w:rsidR="00027858">
        <w:t>Indien de rapportages niet voldoen aan de vereisten, worden er nog geen nadere opdracht</w:t>
      </w:r>
      <w:r w:rsidR="00A3548A">
        <w:t>en toebedeeld. Wanneer de opdrachtgever</w:t>
      </w:r>
      <w:r w:rsidR="00027858">
        <w:t xml:space="preserve"> rapportages </w:t>
      </w:r>
      <w:r w:rsidR="00A3548A">
        <w:t>heeft ontvangen, beoordeeld en geaccepteerd, worden nadere opdrachten verstrekt</w:t>
      </w:r>
      <w:r w:rsidR="00027858">
        <w:t>.</w:t>
      </w:r>
    </w:p>
    <w:p w:rsidR="0009029C" w:rsidRDefault="0009029C" w:rsidP="0009029C"/>
    <w:p w:rsidR="0009029C" w:rsidRDefault="0009029C" w:rsidP="0009029C">
      <w:r>
        <w:t>De locatie van de boringen wordt geregistreerd in LooD365.</w:t>
      </w:r>
      <w:r w:rsidRPr="00B82308">
        <w:t xml:space="preserve"> </w:t>
      </w:r>
      <w:r>
        <w:t>Op basis van de GPS van de tablet wordt de juiste locatie gezocht. Het boorpunt is te verschuiven in de applicatie en kan daarmee naar de juiste locaties gesleept worden. De boorlocaties moeten in de onderzochte tuin geplaatst worden en in verhouding tot elkaar op de juiste locatie worden geplaatst.</w:t>
      </w:r>
    </w:p>
    <w:p w:rsidR="0009029C" w:rsidRDefault="0009029C" w:rsidP="0009029C"/>
    <w:p w:rsidR="0009029C" w:rsidRDefault="0009029C" w:rsidP="0009029C">
      <w:r>
        <w:t>De locatie wordt na de risicocheck netjes achter gelaten. Alle grond wordt terug geplaatst in de boorgaten. De loodadviseur zorgt ervoor dat de schoenen en materialen schoon zijn na de risicocheck, zodat er geen inloop is, met grond in de woning van de bewoner.</w:t>
      </w:r>
    </w:p>
    <w:p w:rsidR="0009029C" w:rsidRDefault="0009029C" w:rsidP="0009029C"/>
    <w:p w:rsidR="0009029C" w:rsidRDefault="0009029C" w:rsidP="0009029C">
      <w:r>
        <w:t xml:space="preserve">Op de foto’s die worden gemaakt tijdens de risicocheck mogen geen personen zichtbaar zijn. </w:t>
      </w:r>
    </w:p>
    <w:p w:rsidR="0009029C" w:rsidRPr="00D71272" w:rsidRDefault="0009029C" w:rsidP="0009029C">
      <w:pPr>
        <w:pStyle w:val="Kop2"/>
        <w:numPr>
          <w:ilvl w:val="1"/>
          <w:numId w:val="4"/>
        </w:numPr>
      </w:pPr>
      <w:r>
        <w:t xml:space="preserve">Gebruik </w:t>
      </w:r>
      <w:r w:rsidRPr="00D71272">
        <w:t xml:space="preserve">LooD365 </w:t>
      </w:r>
    </w:p>
    <w:p w:rsidR="0009029C" w:rsidRDefault="0009029C" w:rsidP="0009029C">
      <w:r>
        <w:t xml:space="preserve">Alle gegevens van de risicocheck worden verwerkt in de veldwerkapplicatie van LooD365. Deze applicatie (powerapp) wordt beschikbaar gesteld door de opdrachtgever, middels een account voor de loodadviseur op het netwerk van de gemeente Amsterdam (ADW Next). </w:t>
      </w:r>
      <w:r w:rsidR="00A3548A">
        <w:t>Opdrachtgever</w:t>
      </w:r>
      <w:r>
        <w:t xml:space="preserve"> stelt het device beschikbaar waar de applicatie op kan draaien. De veldwerkapplicatie bestaat uit de volgende onderdelen:</w:t>
      </w:r>
    </w:p>
    <w:p w:rsidR="0009029C" w:rsidRDefault="0009029C" w:rsidP="0009029C">
      <w:pPr>
        <w:pStyle w:val="Lijstalinea"/>
        <w:numPr>
          <w:ilvl w:val="0"/>
          <w:numId w:val="29"/>
        </w:numPr>
      </w:pPr>
      <w:r>
        <w:t>Startscherm met afspraken</w:t>
      </w:r>
    </w:p>
    <w:p w:rsidR="0009029C" w:rsidRDefault="0009029C" w:rsidP="0009029C">
      <w:pPr>
        <w:pStyle w:val="Lijstalinea"/>
        <w:numPr>
          <w:ilvl w:val="0"/>
          <w:numId w:val="29"/>
        </w:numPr>
      </w:pPr>
      <w:r>
        <w:t>Interview</w:t>
      </w:r>
    </w:p>
    <w:p w:rsidR="0009029C" w:rsidRDefault="0009029C" w:rsidP="0009029C">
      <w:pPr>
        <w:pStyle w:val="Lijstalinea"/>
        <w:numPr>
          <w:ilvl w:val="0"/>
          <w:numId w:val="29"/>
        </w:numPr>
      </w:pPr>
      <w:r>
        <w:t>Inspectie</w:t>
      </w:r>
    </w:p>
    <w:p w:rsidR="0009029C" w:rsidRDefault="0009029C" w:rsidP="0009029C">
      <w:pPr>
        <w:pStyle w:val="Lijstalinea"/>
        <w:numPr>
          <w:ilvl w:val="0"/>
          <w:numId w:val="29"/>
        </w:numPr>
      </w:pPr>
      <w:r>
        <w:t>Veldmetingen</w:t>
      </w:r>
    </w:p>
    <w:p w:rsidR="0009029C" w:rsidRDefault="0009029C" w:rsidP="0009029C"/>
    <w:p w:rsidR="00A3548A" w:rsidRDefault="00A3548A" w:rsidP="0009029C">
      <w:r>
        <w:t>Navolgend worden schermen uit de applicatie weergegeven.</w:t>
      </w:r>
    </w:p>
    <w:p w:rsidR="0009029C" w:rsidRDefault="0009029C" w:rsidP="0009029C">
      <w:r>
        <w:rPr>
          <w:noProof/>
        </w:rPr>
        <w:lastRenderedPageBreak/>
        <w:drawing>
          <wp:inline distT="0" distB="0" distL="0" distR="0" wp14:anchorId="224ED9C1" wp14:editId="0E87046A">
            <wp:extent cx="5239909" cy="3477663"/>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48720" cy="3483511"/>
                    </a:xfrm>
                    <a:prstGeom prst="rect">
                      <a:avLst/>
                    </a:prstGeom>
                  </pic:spPr>
                </pic:pic>
              </a:graphicData>
            </a:graphic>
          </wp:inline>
        </w:drawing>
      </w:r>
    </w:p>
    <w:p w:rsidR="0009029C" w:rsidRDefault="00287378" w:rsidP="0009029C">
      <w:r>
        <w:rPr>
          <w:noProof/>
        </w:rPr>
        <w:drawing>
          <wp:inline distT="0" distB="0" distL="0" distR="0" wp14:anchorId="343D3330" wp14:editId="58D42B3A">
            <wp:extent cx="5115933" cy="3808675"/>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129154" cy="3818517"/>
                    </a:xfrm>
                    <a:prstGeom prst="rect">
                      <a:avLst/>
                    </a:prstGeom>
                  </pic:spPr>
                </pic:pic>
              </a:graphicData>
            </a:graphic>
          </wp:inline>
        </w:drawing>
      </w:r>
    </w:p>
    <w:p w:rsidR="00287378" w:rsidRDefault="00287378" w:rsidP="0009029C"/>
    <w:p w:rsidR="00287378" w:rsidRDefault="00287378" w:rsidP="0009029C">
      <w:r>
        <w:rPr>
          <w:noProof/>
        </w:rPr>
        <w:lastRenderedPageBreak/>
        <w:drawing>
          <wp:inline distT="0" distB="0" distL="0" distR="0" wp14:anchorId="57EA3C15" wp14:editId="1E8B35C2">
            <wp:extent cx="5136542" cy="3803481"/>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150309" cy="3813675"/>
                    </a:xfrm>
                    <a:prstGeom prst="rect">
                      <a:avLst/>
                    </a:prstGeom>
                  </pic:spPr>
                </pic:pic>
              </a:graphicData>
            </a:graphic>
          </wp:inline>
        </w:drawing>
      </w:r>
    </w:p>
    <w:p w:rsidR="00287378" w:rsidRDefault="00287378" w:rsidP="0009029C"/>
    <w:p w:rsidR="00287378" w:rsidRDefault="00287378" w:rsidP="0009029C">
      <w:r>
        <w:rPr>
          <w:noProof/>
        </w:rPr>
        <w:drawing>
          <wp:inline distT="0" distB="0" distL="0" distR="0" wp14:anchorId="2A479BF0" wp14:editId="7C65B966">
            <wp:extent cx="5213196" cy="3776870"/>
            <wp:effectExtent l="0" t="0" r="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18708" cy="3780864"/>
                    </a:xfrm>
                    <a:prstGeom prst="rect">
                      <a:avLst/>
                    </a:prstGeom>
                  </pic:spPr>
                </pic:pic>
              </a:graphicData>
            </a:graphic>
          </wp:inline>
        </w:drawing>
      </w:r>
    </w:p>
    <w:p w:rsidR="00287378" w:rsidRDefault="00287378" w:rsidP="0009029C"/>
    <w:p w:rsidR="00953FEA" w:rsidRDefault="00953FEA" w:rsidP="0009029C">
      <w:r>
        <w:rPr>
          <w:noProof/>
        </w:rPr>
        <w:lastRenderedPageBreak/>
        <w:drawing>
          <wp:inline distT="0" distB="0" distL="0" distR="0" wp14:anchorId="7FBB1E72" wp14:editId="547C1FF2">
            <wp:extent cx="5054459" cy="3808675"/>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68646" cy="3819366"/>
                    </a:xfrm>
                    <a:prstGeom prst="rect">
                      <a:avLst/>
                    </a:prstGeom>
                  </pic:spPr>
                </pic:pic>
              </a:graphicData>
            </a:graphic>
          </wp:inline>
        </w:drawing>
      </w:r>
    </w:p>
    <w:p w:rsidR="00A3548A" w:rsidRDefault="00A3548A" w:rsidP="0009029C"/>
    <w:p w:rsidR="00953FEA" w:rsidRDefault="00C55A98" w:rsidP="0009029C">
      <w:r>
        <w:rPr>
          <w:noProof/>
        </w:rPr>
        <w:drawing>
          <wp:inline distT="0" distB="0" distL="0" distR="0" wp14:anchorId="17B47876" wp14:editId="3DB40A65">
            <wp:extent cx="5119977" cy="3808675"/>
            <wp:effectExtent l="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136104" cy="3820672"/>
                    </a:xfrm>
                    <a:prstGeom prst="rect">
                      <a:avLst/>
                    </a:prstGeom>
                  </pic:spPr>
                </pic:pic>
              </a:graphicData>
            </a:graphic>
          </wp:inline>
        </w:drawing>
      </w:r>
    </w:p>
    <w:p w:rsidR="00C55A98" w:rsidRDefault="00C55A98" w:rsidP="0009029C"/>
    <w:p w:rsidR="00C55A98" w:rsidRDefault="00C55A98" w:rsidP="0009029C">
      <w:r>
        <w:rPr>
          <w:noProof/>
        </w:rPr>
        <w:lastRenderedPageBreak/>
        <w:drawing>
          <wp:inline distT="0" distB="0" distL="0" distR="0" wp14:anchorId="275E993D" wp14:editId="569CCDCE">
            <wp:extent cx="5144494" cy="3767628"/>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149515" cy="3771305"/>
                    </a:xfrm>
                    <a:prstGeom prst="rect">
                      <a:avLst/>
                    </a:prstGeom>
                  </pic:spPr>
                </pic:pic>
              </a:graphicData>
            </a:graphic>
          </wp:inline>
        </w:drawing>
      </w:r>
    </w:p>
    <w:p w:rsidR="00174209" w:rsidRDefault="00174209" w:rsidP="0009029C"/>
    <w:p w:rsidR="00C55A98" w:rsidRDefault="00C55A98" w:rsidP="0009029C">
      <w:r>
        <w:rPr>
          <w:noProof/>
        </w:rPr>
        <w:drawing>
          <wp:inline distT="0" distB="0" distL="0" distR="0" wp14:anchorId="6A20CD74" wp14:editId="338974E9">
            <wp:extent cx="4923632" cy="3697356"/>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30015" cy="3702150"/>
                    </a:xfrm>
                    <a:prstGeom prst="rect">
                      <a:avLst/>
                    </a:prstGeom>
                  </pic:spPr>
                </pic:pic>
              </a:graphicData>
            </a:graphic>
          </wp:inline>
        </w:drawing>
      </w:r>
    </w:p>
    <w:p w:rsidR="00953FEA" w:rsidRDefault="00953FEA" w:rsidP="0009029C"/>
    <w:p w:rsidR="0009029C" w:rsidRDefault="0009029C" w:rsidP="0009029C">
      <w:r>
        <w:lastRenderedPageBreak/>
        <w:t>De data vanuit de HXRF moet een standaard format hebben om deze in te kunnen lezen in de applicatie</w:t>
      </w:r>
      <w:r w:rsidR="00174209">
        <w:t xml:space="preserve"> LooD365</w:t>
      </w:r>
      <w:r>
        <w:t>. De aangeleverde XRF data moet gevalideerd zijn</w:t>
      </w:r>
      <w:r w:rsidR="00174209">
        <w:t xml:space="preserve"> door de opdrachtnemer</w:t>
      </w:r>
      <w:bookmarkStart w:id="0" w:name="_GoBack"/>
      <w:bookmarkEnd w:id="0"/>
      <w:r>
        <w:t xml:space="preserve">. De data hebben het volgende format zie onderstaand figuur. </w:t>
      </w:r>
    </w:p>
    <w:p w:rsidR="0009029C" w:rsidRDefault="0009029C" w:rsidP="0009029C"/>
    <w:p w:rsidR="0009029C" w:rsidRDefault="0009029C" w:rsidP="0009029C">
      <w:pPr>
        <w:keepNext/>
      </w:pPr>
      <w:r>
        <w:rPr>
          <w:noProof/>
        </w:rPr>
        <w:drawing>
          <wp:inline distT="0" distB="0" distL="0" distR="0" wp14:anchorId="58EF7607" wp14:editId="758FD0AB">
            <wp:extent cx="5324475" cy="2752725"/>
            <wp:effectExtent l="0" t="0" r="9525" b="952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24475" cy="2752725"/>
                    </a:xfrm>
                    <a:prstGeom prst="rect">
                      <a:avLst/>
                    </a:prstGeom>
                  </pic:spPr>
                </pic:pic>
              </a:graphicData>
            </a:graphic>
          </wp:inline>
        </w:drawing>
      </w:r>
    </w:p>
    <w:p w:rsidR="0009029C" w:rsidRDefault="0009029C" w:rsidP="0009029C">
      <w:pPr>
        <w:pStyle w:val="Bijschrift"/>
      </w:pPr>
      <w:r>
        <w:t xml:space="preserve">Figuur </w:t>
      </w:r>
      <w:r>
        <w:fldChar w:fldCharType="begin"/>
      </w:r>
      <w:r>
        <w:instrText xml:space="preserve"> SEQ Figuur \* ARABIC </w:instrText>
      </w:r>
      <w:r>
        <w:fldChar w:fldCharType="separate"/>
      </w:r>
      <w:r>
        <w:rPr>
          <w:noProof/>
        </w:rPr>
        <w:t>1</w:t>
      </w:r>
      <w:r>
        <w:rPr>
          <w:noProof/>
        </w:rPr>
        <w:fldChar w:fldCharType="end"/>
      </w:r>
      <w:r>
        <w:t xml:space="preserve"> Voorbeeld indeling csv bestand</w:t>
      </w:r>
    </w:p>
    <w:p w:rsidR="0009029C" w:rsidRDefault="0009029C" w:rsidP="0009029C"/>
    <w:p w:rsidR="0009029C" w:rsidRDefault="0009029C" w:rsidP="0009029C">
      <w:r>
        <w:t>De meetgegevens die zijn uitgevoerd met een HXRF worden aangeleverd in een csv bestand. Binnen 24 uur na uitvoering van de veldwerkzaamheden moet de XRF data per mail worden verstuurd naar lood@amsterdam.nl</w:t>
      </w:r>
    </w:p>
    <w:p w:rsidR="0009029C" w:rsidRDefault="0009029C" w:rsidP="0009029C"/>
    <w:p w:rsidR="0009029C" w:rsidRDefault="0009029C" w:rsidP="0009029C">
      <w:pPr>
        <w:pStyle w:val="Kop2"/>
        <w:numPr>
          <w:ilvl w:val="1"/>
          <w:numId w:val="4"/>
        </w:numPr>
      </w:pPr>
      <w:r>
        <w:t>Training en audit</w:t>
      </w:r>
    </w:p>
    <w:p w:rsidR="0009029C" w:rsidRDefault="0009029C" w:rsidP="0009029C">
      <w:r>
        <w:t>Na opdrachtverlening wordt een training gepland van een halve dag. De training bestaat uit:</w:t>
      </w:r>
    </w:p>
    <w:p w:rsidR="0009029C" w:rsidRDefault="0009029C" w:rsidP="0009029C">
      <w:pPr>
        <w:pStyle w:val="Lijstalinea"/>
        <w:numPr>
          <w:ilvl w:val="0"/>
          <w:numId w:val="27"/>
        </w:numPr>
      </w:pPr>
      <w:r>
        <w:t>Kennismaking Amsterdam/ opdrachtnemer</w:t>
      </w:r>
    </w:p>
    <w:p w:rsidR="0009029C" w:rsidRDefault="0009029C" w:rsidP="0009029C">
      <w:pPr>
        <w:pStyle w:val="Lijstalinea"/>
        <w:numPr>
          <w:ilvl w:val="0"/>
          <w:numId w:val="27"/>
        </w:numPr>
      </w:pPr>
      <w:r>
        <w:t>Toelichting op programma ‘Aanpak loodverontreinigingen’</w:t>
      </w:r>
    </w:p>
    <w:p w:rsidR="0009029C" w:rsidRDefault="0009029C" w:rsidP="0009029C">
      <w:pPr>
        <w:pStyle w:val="Lijstalinea"/>
        <w:numPr>
          <w:ilvl w:val="0"/>
          <w:numId w:val="27"/>
        </w:numPr>
      </w:pPr>
      <w:r>
        <w:t>Werkwijze risicocheck en LooD365</w:t>
      </w:r>
    </w:p>
    <w:p w:rsidR="0009029C" w:rsidRPr="001B5745" w:rsidRDefault="0009029C" w:rsidP="0009029C">
      <w:pPr>
        <w:pStyle w:val="Lijstalinea"/>
        <w:numPr>
          <w:ilvl w:val="0"/>
          <w:numId w:val="27"/>
        </w:numPr>
      </w:pPr>
      <w:r>
        <w:t>Communicatie over lood</w:t>
      </w:r>
    </w:p>
    <w:p w:rsidR="0009029C" w:rsidRDefault="0009029C" w:rsidP="0009029C"/>
    <w:p w:rsidR="0009029C" w:rsidRDefault="0009029C" w:rsidP="0009029C"/>
    <w:p w:rsidR="0009029C" w:rsidRDefault="0009029C" w:rsidP="0009029C">
      <w:r>
        <w:br w:type="page"/>
      </w:r>
    </w:p>
    <w:p w:rsidR="00D63018" w:rsidRDefault="0009029C" w:rsidP="0009029C">
      <w:r>
        <w:lastRenderedPageBreak/>
        <w:t>Bijlage 1</w:t>
      </w:r>
    </w:p>
    <w:p w:rsidR="0009029C" w:rsidRDefault="0009029C" w:rsidP="0009029C"/>
    <w:p w:rsidR="0009029C" w:rsidRDefault="0009029C" w:rsidP="0009029C">
      <w:r>
        <w:t>Informatiefolder Voorzijde</w:t>
      </w:r>
    </w:p>
    <w:p w:rsidR="0009029C" w:rsidRDefault="0009029C" w:rsidP="0009029C"/>
    <w:p w:rsidR="0009029C" w:rsidRDefault="0009029C" w:rsidP="0009029C">
      <w:r>
        <w:rPr>
          <w:noProof/>
        </w:rPr>
        <w:drawing>
          <wp:inline distT="0" distB="0" distL="0" distR="0" wp14:anchorId="7B8DDD00" wp14:editId="7BE39DE2">
            <wp:extent cx="4400550" cy="6153150"/>
            <wp:effectExtent l="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00550" cy="6153150"/>
                    </a:xfrm>
                    <a:prstGeom prst="rect">
                      <a:avLst/>
                    </a:prstGeom>
                  </pic:spPr>
                </pic:pic>
              </a:graphicData>
            </a:graphic>
          </wp:inline>
        </w:drawing>
      </w:r>
    </w:p>
    <w:p w:rsidR="0009029C" w:rsidRDefault="0009029C" w:rsidP="0009029C"/>
    <w:p w:rsidR="0009029C" w:rsidRDefault="0009029C" w:rsidP="0009029C"/>
    <w:p w:rsidR="0009029C" w:rsidRDefault="0009029C" w:rsidP="0009029C"/>
    <w:p w:rsidR="0009029C" w:rsidRDefault="0009029C" w:rsidP="0009029C"/>
    <w:p w:rsidR="0009029C" w:rsidRDefault="0009029C" w:rsidP="0009029C"/>
    <w:p w:rsidR="0009029C" w:rsidRDefault="0009029C" w:rsidP="0009029C"/>
    <w:p w:rsidR="0009029C" w:rsidRDefault="0009029C" w:rsidP="0009029C">
      <w:r>
        <w:lastRenderedPageBreak/>
        <w:t>Informatiefolder achterzijde</w:t>
      </w:r>
    </w:p>
    <w:p w:rsidR="0009029C" w:rsidRDefault="0009029C" w:rsidP="0009029C"/>
    <w:p w:rsidR="0009029C" w:rsidRDefault="0009029C" w:rsidP="0009029C">
      <w:r>
        <w:rPr>
          <w:noProof/>
        </w:rPr>
        <w:drawing>
          <wp:inline distT="0" distB="0" distL="0" distR="0" wp14:anchorId="5E5F816A" wp14:editId="4F489E37">
            <wp:extent cx="4019550" cy="6143625"/>
            <wp:effectExtent l="0" t="0" r="0" b="9525"/>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019550" cy="6143625"/>
                    </a:xfrm>
                    <a:prstGeom prst="rect">
                      <a:avLst/>
                    </a:prstGeom>
                  </pic:spPr>
                </pic:pic>
              </a:graphicData>
            </a:graphic>
          </wp:inline>
        </w:drawing>
      </w:r>
    </w:p>
    <w:sectPr w:rsidR="0009029C" w:rsidSect="000E5DF6">
      <w:headerReference w:type="default" r:id="rId19"/>
      <w:headerReference w:type="first" r:id="rId20"/>
      <w:pgSz w:w="11906" w:h="16838" w:code="9"/>
      <w:pgMar w:top="2665" w:right="1644" w:bottom="1593" w:left="175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9029C" w:rsidRDefault="0009029C">
      <w:pPr>
        <w:spacing w:line="240" w:lineRule="auto"/>
      </w:pPr>
      <w:r>
        <w:separator/>
      </w:r>
    </w:p>
  </w:endnote>
  <w:endnote w:type="continuationSeparator" w:id="0">
    <w:p w:rsidR="0009029C" w:rsidRDefault="0009029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rbel">
    <w:panose1 w:val="020B0503020204020204"/>
    <w:charset w:val="00"/>
    <w:family w:val="swiss"/>
    <w:pitch w:val="variable"/>
    <w:sig w:usb0="A00002EF" w:usb1="4000A44B" w:usb2="00000000" w:usb3="00000000" w:csb0="000001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9029C" w:rsidRDefault="0009029C">
      <w:pPr>
        <w:spacing w:line="240" w:lineRule="auto"/>
      </w:pPr>
      <w:r>
        <w:separator/>
      </w:r>
    </w:p>
  </w:footnote>
  <w:footnote w:type="continuationSeparator" w:id="0">
    <w:p w:rsidR="0009029C" w:rsidRDefault="0009029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raster"/>
      <w:tblpPr w:leftFromText="142" w:rightFromText="142" w:vertAnchor="page" w:tblpY="625"/>
      <w:tblOverlap w:val="never"/>
      <w:tblW w:w="0" w:type="auto"/>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041"/>
    </w:tblGrid>
    <w:tr w:rsidR="00263C8D" w:rsidTr="005240BD">
      <w:tc>
        <w:tcPr>
          <w:tcW w:w="6464" w:type="dxa"/>
        </w:tcPr>
        <w:p w:rsidR="00D63018" w:rsidRPr="00DB48D5" w:rsidRDefault="00A0436B" w:rsidP="005240BD">
          <w:pPr>
            <w:pStyle w:val="AdresRetouradresNaamgemeenteDatumKenmerkPaginaAfzenderentitelVersieendatum"/>
            <w:rPr>
              <w:noProof/>
            </w:rPr>
          </w:pPr>
          <w:r>
            <w:rPr>
              <w:noProof/>
            </w:rPr>
            <w:t>Gemeente Amsterdam</w:t>
          </w:r>
        </w:p>
      </w:tc>
      <w:tc>
        <w:tcPr>
          <w:tcW w:w="2041" w:type="dxa"/>
        </w:tcPr>
        <w:p w:rsidR="00D63018" w:rsidRPr="00DB48D5" w:rsidRDefault="00A0436B" w:rsidP="005240BD">
          <w:pPr>
            <w:pStyle w:val="AdresRetouradresNaamgemeenteDatumKenmerkPaginaAfzenderentitelVersieendatum"/>
          </w:pPr>
          <w:r>
            <w:rPr>
              <w:noProof/>
            </w:rPr>
            <w:t xml:space="preserve">Pagina </w:t>
          </w:r>
          <w:r w:rsidRPr="00777E5F">
            <w:rPr>
              <w:noProof/>
            </w:rPr>
            <w:fldChar w:fldCharType="begin"/>
          </w:r>
          <w:r w:rsidRPr="00777E5F">
            <w:rPr>
              <w:noProof/>
            </w:rPr>
            <w:instrText>PAGE  \* Arabic  \* MERGEFORMAT</w:instrText>
          </w:r>
          <w:r w:rsidRPr="00777E5F">
            <w:rPr>
              <w:noProof/>
            </w:rPr>
            <w:fldChar w:fldCharType="separate"/>
          </w:r>
          <w:r w:rsidR="003F7CEF">
            <w:rPr>
              <w:noProof/>
            </w:rPr>
            <w:t>11</w:t>
          </w:r>
          <w:r w:rsidRPr="00777E5F">
            <w:rPr>
              <w:noProof/>
            </w:rPr>
            <w:fldChar w:fldCharType="end"/>
          </w:r>
          <w:r>
            <w:rPr>
              <w:noProof/>
            </w:rPr>
            <w:t xml:space="preserve"> van </w:t>
          </w:r>
          <w:r w:rsidRPr="00777E5F">
            <w:rPr>
              <w:noProof/>
            </w:rPr>
            <w:fldChar w:fldCharType="begin"/>
          </w:r>
          <w:r w:rsidRPr="00777E5F">
            <w:rPr>
              <w:noProof/>
            </w:rPr>
            <w:instrText>NUMPAGES  \* Arabic  \* MERGEFORMAT</w:instrText>
          </w:r>
          <w:r w:rsidRPr="00777E5F">
            <w:rPr>
              <w:noProof/>
            </w:rPr>
            <w:fldChar w:fldCharType="separate"/>
          </w:r>
          <w:r w:rsidR="003F7CEF">
            <w:rPr>
              <w:noProof/>
            </w:rPr>
            <w:t>12</w:t>
          </w:r>
          <w:r w:rsidRPr="00777E5F">
            <w:rPr>
              <w:noProof/>
            </w:rPr>
            <w:fldChar w:fldCharType="end"/>
          </w:r>
        </w:p>
      </w:tc>
    </w:tr>
  </w:tbl>
  <w:p w:rsidR="00D63018" w:rsidRDefault="003F7CEF"/>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5DF6" w:rsidRDefault="003F7CEF" w:rsidP="000E5DF6"/>
  <w:tbl>
    <w:tblPr>
      <w:tblStyle w:val="Tabelraster"/>
      <w:tblpPr w:leftFromText="142" w:rightFromText="142" w:vertAnchor="page" w:horzAnchor="page" w:tblpX="710" w:tblpY="455"/>
      <w:tblOverlap w:val="never"/>
      <w:tblW w:w="0" w:type="auto"/>
      <w:tblBorders>
        <w:top w:val="nil"/>
        <w:left w:val="nil"/>
        <w:bottom w:val="nil"/>
        <w:right w:val="nil"/>
        <w:insideH w:val="nil"/>
        <w:insideV w:val="nil"/>
      </w:tblBorders>
      <w:tblCellMar>
        <w:left w:w="0" w:type="dxa"/>
        <w:right w:w="0" w:type="dxa"/>
      </w:tblCellMar>
      <w:tblLook w:val="04A0" w:firstRow="1" w:lastRow="0" w:firstColumn="1" w:lastColumn="0" w:noHBand="0" w:noVBand="1"/>
    </w:tblPr>
    <w:tblGrid>
      <w:gridCol w:w="3294"/>
    </w:tblGrid>
    <w:tr w:rsidR="00263C8D" w:rsidTr="005240BD">
      <w:trPr>
        <w:cantSplit/>
        <w:trHeight w:val="2510"/>
      </w:trPr>
      <w:tc>
        <w:tcPr>
          <w:tcW w:w="3294" w:type="dxa"/>
        </w:tcPr>
        <w:p w:rsidR="000E5DF6" w:rsidRDefault="003F7CEF" w:rsidP="005240BD"/>
        <w:p w:rsidR="000E5DF6" w:rsidRDefault="003F7CEF" w:rsidP="005240BD"/>
        <w:p w:rsidR="000E5DF6" w:rsidRDefault="00A0436B" w:rsidP="005240BD">
          <w:r>
            <w:rPr>
              <w:noProof/>
            </w:rPr>
            <w:drawing>
              <wp:anchor distT="0" distB="0" distL="114300" distR="114300" simplePos="0" relativeHeight="251658240" behindDoc="0" locked="0" layoutInCell="1" allowOverlap="1">
                <wp:simplePos x="0" y="0"/>
                <wp:positionH relativeFrom="page">
                  <wp:align>left</wp:align>
                </wp:positionH>
                <wp:positionV relativeFrom="page">
                  <wp:align>top</wp:align>
                </wp:positionV>
                <wp:extent cx="2012400" cy="1515600"/>
                <wp:effectExtent l="0" t="0" r="6985" b="8890"/>
                <wp:wrapNone/>
                <wp:docPr id="2" name="Afbeelding 2" descr="G:\IVB\FB\BV\Xential\Logo's Gemeente\Alle logo's\GASD_volledige_logoset_2016 v3 rgb236\01 Algemeen gemeentelogo\GASD_4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IVB\FB\BV\Xential\Logo's Gemeente\Alle logo's\GASD_volledige_logoset_2016 v3 rgb236\01 Algemeen gemeentelogo\GASD_4_rgb.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012400" cy="1515600"/>
                        </a:xfrm>
                        <a:prstGeom prst="rect">
                          <a:avLst/>
                        </a:prstGeom>
                        <a:noFill/>
                        <a:ln>
                          <a:noFill/>
                        </a:ln>
                      </pic:spPr>
                    </pic:pic>
                  </a:graphicData>
                </a:graphic>
              </wp:anchor>
            </w:drawing>
          </w:r>
        </w:p>
      </w:tc>
    </w:tr>
  </w:tbl>
  <w:p w:rsidR="000E5DF6" w:rsidRDefault="003F7CEF" w:rsidP="000E5DF6"/>
  <w:p w:rsidR="000E5DF6" w:rsidRDefault="003F7CEF" w:rsidP="000E5DF6"/>
  <w:p w:rsidR="000E5DF6" w:rsidRDefault="003F7CEF" w:rsidP="000E5DF6"/>
  <w:p w:rsidR="000E5DF6" w:rsidRDefault="003F7CEF" w:rsidP="000E5DF6"/>
  <w:p w:rsidR="000E5DF6" w:rsidRDefault="003F7CEF" w:rsidP="000E5DF6"/>
  <w:p w:rsidR="000E5DF6" w:rsidRDefault="003F7CEF" w:rsidP="000E5DF6"/>
  <w:p w:rsidR="000E5DF6" w:rsidRDefault="003F7CEF"/>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A506EC"/>
    <w:multiLevelType w:val="multilevel"/>
    <w:tmpl w:val="F84E5062"/>
    <w:lvl w:ilvl="0">
      <w:start w:val="1"/>
      <w:numFmt w:val="bullet"/>
      <w:pStyle w:val="Opsommingbullet"/>
      <w:lvlText w:val=""/>
      <w:lvlJc w:val="left"/>
      <w:pPr>
        <w:tabs>
          <w:tab w:val="num" w:pos="227"/>
        </w:tabs>
        <w:ind w:left="227" w:hanging="227"/>
      </w:pPr>
      <w:rPr>
        <w:rFonts w:ascii="Wingdings" w:hAnsi="Wingdings" w:hint="default"/>
        <w:b w:val="0"/>
        <w:i w:val="0"/>
        <w:sz w:val="14"/>
      </w:rPr>
    </w:lvl>
    <w:lvl w:ilvl="1">
      <w:start w:val="1"/>
      <w:numFmt w:val="none"/>
      <w:lvlText w:val="-"/>
      <w:lvlJc w:val="left"/>
      <w:pPr>
        <w:tabs>
          <w:tab w:val="num" w:pos="454"/>
        </w:tabs>
        <w:ind w:left="454" w:hanging="227"/>
      </w:pPr>
      <w:rPr>
        <w:rFonts w:hint="default"/>
        <w:b w:val="0"/>
        <w:i w:val="0"/>
        <w:sz w:val="21"/>
      </w:rPr>
    </w:lvl>
    <w:lvl w:ilvl="2">
      <w:start w:val="1"/>
      <w:numFmt w:val="none"/>
      <w:lvlText w:val=""/>
      <w:lvlJc w:val="left"/>
      <w:pPr>
        <w:tabs>
          <w:tab w:val="num" w:pos="680"/>
        </w:tabs>
        <w:ind w:left="680" w:hanging="226"/>
      </w:pPr>
      <w:rPr>
        <w:rFonts w:hint="default"/>
      </w:rPr>
    </w:lvl>
    <w:lvl w:ilvl="3">
      <w:start w:val="1"/>
      <w:numFmt w:val="none"/>
      <w:lvlText w:val=""/>
      <w:lvlJc w:val="left"/>
      <w:pPr>
        <w:tabs>
          <w:tab w:val="num" w:pos="907"/>
        </w:tabs>
        <w:ind w:left="907" w:hanging="227"/>
      </w:pPr>
      <w:rPr>
        <w:rFonts w:hint="default"/>
      </w:rPr>
    </w:lvl>
    <w:lvl w:ilvl="4">
      <w:start w:val="1"/>
      <w:numFmt w:val="none"/>
      <w:lvlText w:val=""/>
      <w:lvlJc w:val="left"/>
      <w:pPr>
        <w:tabs>
          <w:tab w:val="num" w:pos="1134"/>
        </w:tabs>
        <w:ind w:left="1134" w:hanging="227"/>
      </w:pPr>
      <w:rPr>
        <w:rFonts w:hint="default"/>
      </w:rPr>
    </w:lvl>
    <w:lvl w:ilvl="5">
      <w:start w:val="1"/>
      <w:numFmt w:val="none"/>
      <w:lvlText w:val=""/>
      <w:lvlJc w:val="left"/>
      <w:pPr>
        <w:tabs>
          <w:tab w:val="num" w:pos="1361"/>
        </w:tabs>
        <w:ind w:left="1361" w:hanging="227"/>
      </w:pPr>
      <w:rPr>
        <w:rFonts w:hint="default"/>
      </w:rPr>
    </w:lvl>
    <w:lvl w:ilvl="6">
      <w:start w:val="1"/>
      <w:numFmt w:val="none"/>
      <w:lvlText w:val=""/>
      <w:lvlJc w:val="left"/>
      <w:pPr>
        <w:tabs>
          <w:tab w:val="num" w:pos="1588"/>
        </w:tabs>
        <w:ind w:left="1588" w:hanging="227"/>
      </w:pPr>
      <w:rPr>
        <w:rFonts w:hint="default"/>
      </w:rPr>
    </w:lvl>
    <w:lvl w:ilvl="7">
      <w:start w:val="1"/>
      <w:numFmt w:val="none"/>
      <w:lvlText w:val=""/>
      <w:lvlJc w:val="left"/>
      <w:pPr>
        <w:tabs>
          <w:tab w:val="num" w:pos="1814"/>
        </w:tabs>
        <w:ind w:left="1814" w:hanging="226"/>
      </w:pPr>
      <w:rPr>
        <w:rFonts w:hint="default"/>
      </w:rPr>
    </w:lvl>
    <w:lvl w:ilvl="8">
      <w:start w:val="1"/>
      <w:numFmt w:val="none"/>
      <w:lvlText w:val=""/>
      <w:lvlJc w:val="left"/>
      <w:pPr>
        <w:tabs>
          <w:tab w:val="num" w:pos="2041"/>
        </w:tabs>
        <w:ind w:left="2041" w:hanging="227"/>
      </w:pPr>
      <w:rPr>
        <w:rFonts w:hint="default"/>
      </w:rPr>
    </w:lvl>
  </w:abstractNum>
  <w:abstractNum w:abstractNumId="1" w15:restartNumberingAfterBreak="0">
    <w:nsid w:val="358029E5"/>
    <w:multiLevelType w:val="hybridMultilevel"/>
    <w:tmpl w:val="EFD089F2"/>
    <w:lvl w:ilvl="0" w:tplc="216C845A">
      <w:numFmt w:val="bullet"/>
      <w:lvlText w:val="-"/>
      <w:lvlJc w:val="left"/>
      <w:pPr>
        <w:ind w:left="720" w:hanging="360"/>
      </w:pPr>
      <w:rPr>
        <w:rFonts w:ascii="Corbel" w:eastAsia="Times New Roman"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4A7701C4"/>
    <w:multiLevelType w:val="multilevel"/>
    <w:tmpl w:val="0664917E"/>
    <w:lvl w:ilvl="0">
      <w:start w:val="1"/>
      <w:numFmt w:val="decimal"/>
      <w:pStyle w:val="Opsommingcijfer"/>
      <w:lvlText w:val="%1"/>
      <w:lvlJc w:val="left"/>
      <w:pPr>
        <w:tabs>
          <w:tab w:val="num" w:pos="227"/>
        </w:tabs>
        <w:ind w:left="227" w:hanging="227"/>
      </w:pPr>
      <w:rPr>
        <w:rFonts w:hint="default"/>
        <w:b w:val="0"/>
        <w:i w:val="0"/>
        <w:sz w:val="21"/>
      </w:rPr>
    </w:lvl>
    <w:lvl w:ilvl="1">
      <w:start w:val="1"/>
      <w:numFmt w:val="none"/>
      <w:lvlText w:val="-"/>
      <w:lvlJc w:val="left"/>
      <w:pPr>
        <w:tabs>
          <w:tab w:val="num" w:pos="454"/>
        </w:tabs>
        <w:ind w:left="454" w:hanging="227"/>
      </w:pPr>
      <w:rPr>
        <w:rFonts w:hint="default"/>
        <w:b w:val="0"/>
        <w:i w:val="0"/>
        <w:sz w:val="21"/>
      </w:rPr>
    </w:lvl>
    <w:lvl w:ilvl="2">
      <w:start w:val="1"/>
      <w:numFmt w:val="none"/>
      <w:lvlText w:val=""/>
      <w:lvlJc w:val="left"/>
      <w:pPr>
        <w:tabs>
          <w:tab w:val="num" w:pos="680"/>
        </w:tabs>
        <w:ind w:left="680" w:hanging="226"/>
      </w:pPr>
      <w:rPr>
        <w:rFonts w:hint="default"/>
      </w:rPr>
    </w:lvl>
    <w:lvl w:ilvl="3">
      <w:start w:val="1"/>
      <w:numFmt w:val="none"/>
      <w:lvlText w:val=""/>
      <w:lvlJc w:val="left"/>
      <w:pPr>
        <w:tabs>
          <w:tab w:val="num" w:pos="907"/>
        </w:tabs>
        <w:ind w:left="907" w:hanging="227"/>
      </w:pPr>
      <w:rPr>
        <w:rFonts w:hint="default"/>
      </w:rPr>
    </w:lvl>
    <w:lvl w:ilvl="4">
      <w:start w:val="1"/>
      <w:numFmt w:val="none"/>
      <w:lvlText w:val=""/>
      <w:lvlJc w:val="left"/>
      <w:pPr>
        <w:tabs>
          <w:tab w:val="num" w:pos="1134"/>
        </w:tabs>
        <w:ind w:left="1134" w:hanging="227"/>
      </w:pPr>
      <w:rPr>
        <w:rFonts w:hint="default"/>
      </w:rPr>
    </w:lvl>
    <w:lvl w:ilvl="5">
      <w:start w:val="1"/>
      <w:numFmt w:val="none"/>
      <w:lvlText w:val=""/>
      <w:lvlJc w:val="left"/>
      <w:pPr>
        <w:tabs>
          <w:tab w:val="num" w:pos="1361"/>
        </w:tabs>
        <w:ind w:left="1361" w:hanging="227"/>
      </w:pPr>
      <w:rPr>
        <w:rFonts w:hint="default"/>
      </w:rPr>
    </w:lvl>
    <w:lvl w:ilvl="6">
      <w:start w:val="1"/>
      <w:numFmt w:val="none"/>
      <w:lvlText w:val=""/>
      <w:lvlJc w:val="left"/>
      <w:pPr>
        <w:tabs>
          <w:tab w:val="num" w:pos="1588"/>
        </w:tabs>
        <w:ind w:left="1588" w:hanging="227"/>
      </w:pPr>
      <w:rPr>
        <w:rFonts w:hint="default"/>
      </w:rPr>
    </w:lvl>
    <w:lvl w:ilvl="7">
      <w:start w:val="1"/>
      <w:numFmt w:val="none"/>
      <w:lvlText w:val=""/>
      <w:lvlJc w:val="left"/>
      <w:pPr>
        <w:tabs>
          <w:tab w:val="num" w:pos="1814"/>
        </w:tabs>
        <w:ind w:left="1814" w:hanging="226"/>
      </w:pPr>
      <w:rPr>
        <w:rFonts w:hint="default"/>
      </w:rPr>
    </w:lvl>
    <w:lvl w:ilvl="8">
      <w:start w:val="1"/>
      <w:numFmt w:val="none"/>
      <w:lvlText w:val=""/>
      <w:lvlJc w:val="left"/>
      <w:pPr>
        <w:tabs>
          <w:tab w:val="num" w:pos="2041"/>
        </w:tabs>
        <w:ind w:left="2041" w:hanging="227"/>
      </w:pPr>
      <w:rPr>
        <w:rFonts w:hint="default"/>
      </w:rPr>
    </w:lvl>
  </w:abstractNum>
  <w:abstractNum w:abstractNumId="3" w15:restartNumberingAfterBreak="0">
    <w:nsid w:val="5FC55EEE"/>
    <w:multiLevelType w:val="multilevel"/>
    <w:tmpl w:val="A5C63D7C"/>
    <w:lvl w:ilvl="0">
      <w:start w:val="1"/>
      <w:numFmt w:val="decimal"/>
      <w:lvlText w:val="%1"/>
      <w:lvlJc w:val="left"/>
      <w:pPr>
        <w:tabs>
          <w:tab w:val="num" w:pos="227"/>
        </w:tabs>
        <w:ind w:left="227" w:hanging="227"/>
      </w:pPr>
      <w:rPr>
        <w:rFont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6CC044C7"/>
    <w:multiLevelType w:val="hybridMultilevel"/>
    <w:tmpl w:val="B39CE978"/>
    <w:lvl w:ilvl="0" w:tplc="0413000F">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6E557915"/>
    <w:multiLevelType w:val="hybridMultilevel"/>
    <w:tmpl w:val="32CC0740"/>
    <w:lvl w:ilvl="0" w:tplc="5FC47EFE">
      <w:start w:val="1"/>
      <w:numFmt w:val="decimal"/>
      <w:pStyle w:val="Tussenkopjemetcijfer"/>
      <w:lvlText w:val="%1"/>
      <w:lvlJc w:val="left"/>
      <w:pPr>
        <w:tabs>
          <w:tab w:val="num" w:pos="227"/>
        </w:tabs>
        <w:ind w:left="227" w:hanging="227"/>
      </w:pPr>
      <w:rPr>
        <w:rFonts w:hint="default"/>
        <w:b/>
        <w:i w:val="0"/>
        <w:sz w:val="21"/>
      </w:rPr>
    </w:lvl>
    <w:lvl w:ilvl="1" w:tplc="7BC0DACA" w:tentative="1">
      <w:start w:val="1"/>
      <w:numFmt w:val="lowerLetter"/>
      <w:lvlText w:val="%2."/>
      <w:lvlJc w:val="left"/>
      <w:pPr>
        <w:tabs>
          <w:tab w:val="num" w:pos="1440"/>
        </w:tabs>
        <w:ind w:left="1440" w:hanging="360"/>
      </w:pPr>
    </w:lvl>
    <w:lvl w:ilvl="2" w:tplc="169A5E5C" w:tentative="1">
      <w:start w:val="1"/>
      <w:numFmt w:val="lowerRoman"/>
      <w:lvlText w:val="%3."/>
      <w:lvlJc w:val="right"/>
      <w:pPr>
        <w:tabs>
          <w:tab w:val="num" w:pos="2160"/>
        </w:tabs>
        <w:ind w:left="2160" w:hanging="180"/>
      </w:pPr>
    </w:lvl>
    <w:lvl w:ilvl="3" w:tplc="83082B7C" w:tentative="1">
      <w:start w:val="1"/>
      <w:numFmt w:val="decimal"/>
      <w:lvlText w:val="%4."/>
      <w:lvlJc w:val="left"/>
      <w:pPr>
        <w:tabs>
          <w:tab w:val="num" w:pos="2880"/>
        </w:tabs>
        <w:ind w:left="2880" w:hanging="360"/>
      </w:pPr>
    </w:lvl>
    <w:lvl w:ilvl="4" w:tplc="82D6D990" w:tentative="1">
      <w:start w:val="1"/>
      <w:numFmt w:val="lowerLetter"/>
      <w:lvlText w:val="%5."/>
      <w:lvlJc w:val="left"/>
      <w:pPr>
        <w:tabs>
          <w:tab w:val="num" w:pos="3600"/>
        </w:tabs>
        <w:ind w:left="3600" w:hanging="360"/>
      </w:pPr>
    </w:lvl>
    <w:lvl w:ilvl="5" w:tplc="08760860" w:tentative="1">
      <w:start w:val="1"/>
      <w:numFmt w:val="lowerRoman"/>
      <w:lvlText w:val="%6."/>
      <w:lvlJc w:val="right"/>
      <w:pPr>
        <w:tabs>
          <w:tab w:val="num" w:pos="4320"/>
        </w:tabs>
        <w:ind w:left="4320" w:hanging="180"/>
      </w:pPr>
    </w:lvl>
    <w:lvl w:ilvl="6" w:tplc="8DF0CE12" w:tentative="1">
      <w:start w:val="1"/>
      <w:numFmt w:val="decimal"/>
      <w:lvlText w:val="%7."/>
      <w:lvlJc w:val="left"/>
      <w:pPr>
        <w:tabs>
          <w:tab w:val="num" w:pos="5040"/>
        </w:tabs>
        <w:ind w:left="5040" w:hanging="360"/>
      </w:pPr>
    </w:lvl>
    <w:lvl w:ilvl="7" w:tplc="09984688" w:tentative="1">
      <w:start w:val="1"/>
      <w:numFmt w:val="lowerLetter"/>
      <w:lvlText w:val="%8."/>
      <w:lvlJc w:val="left"/>
      <w:pPr>
        <w:tabs>
          <w:tab w:val="num" w:pos="5760"/>
        </w:tabs>
        <w:ind w:left="5760" w:hanging="360"/>
      </w:pPr>
    </w:lvl>
    <w:lvl w:ilvl="8" w:tplc="611AB7BC" w:tentative="1">
      <w:start w:val="1"/>
      <w:numFmt w:val="lowerRoman"/>
      <w:lvlText w:val="%9."/>
      <w:lvlJc w:val="right"/>
      <w:pPr>
        <w:tabs>
          <w:tab w:val="num" w:pos="6480"/>
        </w:tabs>
        <w:ind w:left="6480" w:hanging="180"/>
      </w:pPr>
    </w:lvl>
  </w:abstractNum>
  <w:abstractNum w:abstractNumId="6" w15:restartNumberingAfterBreak="0">
    <w:nsid w:val="6F97503F"/>
    <w:multiLevelType w:val="multilevel"/>
    <w:tmpl w:val="E1B0DF16"/>
    <w:lvl w:ilvl="0">
      <w:start w:val="1"/>
      <w:numFmt w:val="lowerLetter"/>
      <w:pStyle w:val="Opsommingletter"/>
      <w:lvlText w:val="%1"/>
      <w:lvlJc w:val="left"/>
      <w:pPr>
        <w:tabs>
          <w:tab w:val="num" w:pos="227"/>
        </w:tabs>
        <w:ind w:left="227" w:hanging="227"/>
      </w:pPr>
      <w:rPr>
        <w:rFonts w:hint="default"/>
        <w:b w:val="0"/>
        <w:i w:val="0"/>
        <w:sz w:val="21"/>
      </w:rPr>
    </w:lvl>
    <w:lvl w:ilvl="1">
      <w:start w:val="1"/>
      <w:numFmt w:val="none"/>
      <w:lvlText w:val="-"/>
      <w:lvlJc w:val="left"/>
      <w:pPr>
        <w:tabs>
          <w:tab w:val="num" w:pos="454"/>
        </w:tabs>
        <w:ind w:left="454" w:hanging="227"/>
      </w:pPr>
      <w:rPr>
        <w:rFonts w:hint="default"/>
        <w:b w:val="0"/>
        <w:i w:val="0"/>
        <w:sz w:val="21"/>
      </w:rPr>
    </w:lvl>
    <w:lvl w:ilvl="2">
      <w:start w:val="1"/>
      <w:numFmt w:val="none"/>
      <w:lvlText w:val=""/>
      <w:lvlJc w:val="left"/>
      <w:pPr>
        <w:tabs>
          <w:tab w:val="num" w:pos="680"/>
        </w:tabs>
        <w:ind w:left="680" w:hanging="226"/>
      </w:pPr>
      <w:rPr>
        <w:rFonts w:hint="default"/>
      </w:rPr>
    </w:lvl>
    <w:lvl w:ilvl="3">
      <w:start w:val="1"/>
      <w:numFmt w:val="none"/>
      <w:lvlText w:val=""/>
      <w:lvlJc w:val="left"/>
      <w:pPr>
        <w:tabs>
          <w:tab w:val="num" w:pos="907"/>
        </w:tabs>
        <w:ind w:left="907" w:hanging="227"/>
      </w:pPr>
      <w:rPr>
        <w:rFonts w:hint="default"/>
      </w:rPr>
    </w:lvl>
    <w:lvl w:ilvl="4">
      <w:start w:val="1"/>
      <w:numFmt w:val="none"/>
      <w:lvlText w:val=""/>
      <w:lvlJc w:val="left"/>
      <w:pPr>
        <w:tabs>
          <w:tab w:val="num" w:pos="1134"/>
        </w:tabs>
        <w:ind w:left="1134" w:hanging="227"/>
      </w:pPr>
      <w:rPr>
        <w:rFonts w:hint="default"/>
      </w:rPr>
    </w:lvl>
    <w:lvl w:ilvl="5">
      <w:start w:val="1"/>
      <w:numFmt w:val="none"/>
      <w:lvlText w:val=""/>
      <w:lvlJc w:val="left"/>
      <w:pPr>
        <w:tabs>
          <w:tab w:val="num" w:pos="1361"/>
        </w:tabs>
        <w:ind w:left="1361" w:hanging="227"/>
      </w:pPr>
      <w:rPr>
        <w:rFonts w:hint="default"/>
      </w:rPr>
    </w:lvl>
    <w:lvl w:ilvl="6">
      <w:start w:val="1"/>
      <w:numFmt w:val="none"/>
      <w:lvlText w:val=""/>
      <w:lvlJc w:val="left"/>
      <w:pPr>
        <w:tabs>
          <w:tab w:val="num" w:pos="1588"/>
        </w:tabs>
        <w:ind w:left="1588" w:hanging="227"/>
      </w:pPr>
      <w:rPr>
        <w:rFonts w:hint="default"/>
      </w:rPr>
    </w:lvl>
    <w:lvl w:ilvl="7">
      <w:start w:val="1"/>
      <w:numFmt w:val="none"/>
      <w:lvlText w:val=""/>
      <w:lvlJc w:val="left"/>
      <w:pPr>
        <w:tabs>
          <w:tab w:val="num" w:pos="1814"/>
        </w:tabs>
        <w:ind w:left="1814" w:hanging="226"/>
      </w:pPr>
      <w:rPr>
        <w:rFonts w:hint="default"/>
      </w:rPr>
    </w:lvl>
    <w:lvl w:ilvl="8">
      <w:start w:val="1"/>
      <w:numFmt w:val="none"/>
      <w:lvlText w:val=""/>
      <w:lvlJc w:val="left"/>
      <w:pPr>
        <w:tabs>
          <w:tab w:val="num" w:pos="2041"/>
        </w:tabs>
        <w:ind w:left="2041" w:hanging="227"/>
      </w:pPr>
      <w:rPr>
        <w:rFonts w:hint="default"/>
      </w:rPr>
    </w:lvl>
  </w:abstractNum>
  <w:abstractNum w:abstractNumId="7" w15:restartNumberingAfterBreak="0">
    <w:nsid w:val="73DA326A"/>
    <w:multiLevelType w:val="multilevel"/>
    <w:tmpl w:val="71623120"/>
    <w:lvl w:ilvl="0">
      <w:start w:val="1"/>
      <w:numFmt w:val="decimal"/>
      <w:pStyle w:val="Kop1"/>
      <w:suff w:val="space"/>
      <w:lvlText w:val="%1"/>
      <w:lvlJc w:val="left"/>
      <w:pPr>
        <w:ind w:left="340" w:hanging="340"/>
      </w:pPr>
      <w:rPr>
        <w:rFonts w:hint="default"/>
      </w:rPr>
    </w:lvl>
    <w:lvl w:ilvl="1">
      <w:start w:val="1"/>
      <w:numFmt w:val="decimal"/>
      <w:pStyle w:val="Kop2"/>
      <w:suff w:val="space"/>
      <w:lvlText w:val="%1.%2"/>
      <w:lvlJc w:val="left"/>
      <w:pPr>
        <w:ind w:left="414" w:hanging="414"/>
      </w:pPr>
      <w:rPr>
        <w:rFonts w:hint="default"/>
      </w:rPr>
    </w:lvl>
    <w:lvl w:ilvl="2">
      <w:start w:val="1"/>
      <w:numFmt w:val="decimal"/>
      <w:pStyle w:val="Kop3"/>
      <w:suff w:val="space"/>
      <w:lvlText w:val="%1.%2.%3"/>
      <w:lvlJc w:val="left"/>
      <w:pPr>
        <w:ind w:left="510" w:hanging="510"/>
      </w:pPr>
      <w:rPr>
        <w:rFonts w:hint="default"/>
      </w:rPr>
    </w:lvl>
    <w:lvl w:ilvl="3">
      <w:start w:val="1"/>
      <w:numFmt w:val="decimal"/>
      <w:pStyle w:val="Kop4"/>
      <w:lvlText w:val="%1.%2.%3.%4"/>
      <w:lvlJc w:val="left"/>
      <w:pPr>
        <w:tabs>
          <w:tab w:val="num" w:pos="864"/>
        </w:tabs>
        <w:ind w:left="864" w:hanging="864"/>
      </w:pPr>
      <w:rPr>
        <w:rFonts w:hint="default"/>
      </w:rPr>
    </w:lvl>
    <w:lvl w:ilvl="4">
      <w:start w:val="1"/>
      <w:numFmt w:val="decimal"/>
      <w:pStyle w:val="Kop5"/>
      <w:lvlText w:val="%1.%2.%3.%4.%5"/>
      <w:lvlJc w:val="left"/>
      <w:pPr>
        <w:tabs>
          <w:tab w:val="num" w:pos="1008"/>
        </w:tabs>
        <w:ind w:left="1008" w:hanging="1008"/>
      </w:pPr>
      <w:rPr>
        <w:rFonts w:hint="default"/>
      </w:rPr>
    </w:lvl>
    <w:lvl w:ilvl="5">
      <w:start w:val="1"/>
      <w:numFmt w:val="decimal"/>
      <w:pStyle w:val="Kop6"/>
      <w:lvlText w:val="%1.%2.%3.%4.%5.%6"/>
      <w:lvlJc w:val="left"/>
      <w:pPr>
        <w:tabs>
          <w:tab w:val="num" w:pos="1152"/>
        </w:tabs>
        <w:ind w:left="1152" w:hanging="1152"/>
      </w:pPr>
      <w:rPr>
        <w:rFonts w:hint="default"/>
      </w:rPr>
    </w:lvl>
    <w:lvl w:ilvl="6">
      <w:start w:val="1"/>
      <w:numFmt w:val="decimal"/>
      <w:pStyle w:val="Kop7"/>
      <w:lvlText w:val="%1.%2.%3.%4.%5.%6.%7"/>
      <w:lvlJc w:val="left"/>
      <w:pPr>
        <w:tabs>
          <w:tab w:val="num" w:pos="1296"/>
        </w:tabs>
        <w:ind w:left="1296" w:hanging="1296"/>
      </w:pPr>
      <w:rPr>
        <w:rFonts w:hint="default"/>
      </w:rPr>
    </w:lvl>
    <w:lvl w:ilvl="7">
      <w:start w:val="1"/>
      <w:numFmt w:val="decimal"/>
      <w:pStyle w:val="Kop8"/>
      <w:lvlText w:val="%1.%2.%3.%4.%5.%6.%7.%8"/>
      <w:lvlJc w:val="left"/>
      <w:pPr>
        <w:tabs>
          <w:tab w:val="num" w:pos="1440"/>
        </w:tabs>
        <w:ind w:left="1440" w:hanging="1440"/>
      </w:pPr>
      <w:rPr>
        <w:rFonts w:hint="default"/>
      </w:rPr>
    </w:lvl>
    <w:lvl w:ilvl="8">
      <w:start w:val="1"/>
      <w:numFmt w:val="decimal"/>
      <w:pStyle w:val="Kop9"/>
      <w:lvlText w:val="%1.%2.%3.%4.%5.%6.%7.%8.%9"/>
      <w:lvlJc w:val="left"/>
      <w:pPr>
        <w:tabs>
          <w:tab w:val="num" w:pos="1584"/>
        </w:tabs>
        <w:ind w:left="1584" w:hanging="1584"/>
      </w:pPr>
      <w:rPr>
        <w:rFonts w:hint="default"/>
      </w:rPr>
    </w:lvl>
  </w:abstractNum>
  <w:abstractNum w:abstractNumId="8" w15:restartNumberingAfterBreak="0">
    <w:nsid w:val="756163A0"/>
    <w:multiLevelType w:val="hybridMultilevel"/>
    <w:tmpl w:val="C58AB40C"/>
    <w:lvl w:ilvl="0" w:tplc="A9280408">
      <w:start w:val="1"/>
      <w:numFmt w:val="decimal"/>
      <w:pStyle w:val="Voetnootrapport"/>
      <w:lvlText w:val="[%1]"/>
      <w:lvlJc w:val="left"/>
      <w:pPr>
        <w:tabs>
          <w:tab w:val="num" w:pos="312"/>
        </w:tabs>
        <w:ind w:left="312" w:hanging="312"/>
      </w:pPr>
      <w:rPr>
        <w:rFonts w:hint="default"/>
        <w:b w:val="0"/>
        <w:i w:val="0"/>
        <w:sz w:val="17"/>
      </w:rPr>
    </w:lvl>
    <w:lvl w:ilvl="1" w:tplc="152810AA" w:tentative="1">
      <w:start w:val="1"/>
      <w:numFmt w:val="lowerLetter"/>
      <w:lvlText w:val="%2."/>
      <w:lvlJc w:val="left"/>
      <w:pPr>
        <w:tabs>
          <w:tab w:val="num" w:pos="1440"/>
        </w:tabs>
        <w:ind w:left="1440" w:hanging="360"/>
      </w:pPr>
    </w:lvl>
    <w:lvl w:ilvl="2" w:tplc="C75215A6" w:tentative="1">
      <w:start w:val="1"/>
      <w:numFmt w:val="lowerRoman"/>
      <w:lvlText w:val="%3."/>
      <w:lvlJc w:val="right"/>
      <w:pPr>
        <w:tabs>
          <w:tab w:val="num" w:pos="2160"/>
        </w:tabs>
        <w:ind w:left="2160" w:hanging="180"/>
      </w:pPr>
    </w:lvl>
    <w:lvl w:ilvl="3" w:tplc="E8B296C6" w:tentative="1">
      <w:start w:val="1"/>
      <w:numFmt w:val="decimal"/>
      <w:lvlText w:val="%4."/>
      <w:lvlJc w:val="left"/>
      <w:pPr>
        <w:tabs>
          <w:tab w:val="num" w:pos="2880"/>
        </w:tabs>
        <w:ind w:left="2880" w:hanging="360"/>
      </w:pPr>
    </w:lvl>
    <w:lvl w:ilvl="4" w:tplc="D362D070" w:tentative="1">
      <w:start w:val="1"/>
      <w:numFmt w:val="lowerLetter"/>
      <w:lvlText w:val="%5."/>
      <w:lvlJc w:val="left"/>
      <w:pPr>
        <w:tabs>
          <w:tab w:val="num" w:pos="3600"/>
        </w:tabs>
        <w:ind w:left="3600" w:hanging="360"/>
      </w:pPr>
    </w:lvl>
    <w:lvl w:ilvl="5" w:tplc="DCE60152" w:tentative="1">
      <w:start w:val="1"/>
      <w:numFmt w:val="lowerRoman"/>
      <w:lvlText w:val="%6."/>
      <w:lvlJc w:val="right"/>
      <w:pPr>
        <w:tabs>
          <w:tab w:val="num" w:pos="4320"/>
        </w:tabs>
        <w:ind w:left="4320" w:hanging="180"/>
      </w:pPr>
    </w:lvl>
    <w:lvl w:ilvl="6" w:tplc="18B41A34" w:tentative="1">
      <w:start w:val="1"/>
      <w:numFmt w:val="decimal"/>
      <w:lvlText w:val="%7."/>
      <w:lvlJc w:val="left"/>
      <w:pPr>
        <w:tabs>
          <w:tab w:val="num" w:pos="5040"/>
        </w:tabs>
        <w:ind w:left="5040" w:hanging="360"/>
      </w:pPr>
    </w:lvl>
    <w:lvl w:ilvl="7" w:tplc="ACACC91A" w:tentative="1">
      <w:start w:val="1"/>
      <w:numFmt w:val="lowerLetter"/>
      <w:lvlText w:val="%8."/>
      <w:lvlJc w:val="left"/>
      <w:pPr>
        <w:tabs>
          <w:tab w:val="num" w:pos="5760"/>
        </w:tabs>
        <w:ind w:left="5760" w:hanging="360"/>
      </w:pPr>
    </w:lvl>
    <w:lvl w:ilvl="8" w:tplc="87649408" w:tentative="1">
      <w:start w:val="1"/>
      <w:numFmt w:val="lowerRoman"/>
      <w:lvlText w:val="%9."/>
      <w:lvlJc w:val="right"/>
      <w:pPr>
        <w:tabs>
          <w:tab w:val="num" w:pos="6480"/>
        </w:tabs>
        <w:ind w:left="6480" w:hanging="180"/>
      </w:pPr>
    </w:lvl>
  </w:abstractNum>
  <w:abstractNum w:abstractNumId="9" w15:restartNumberingAfterBreak="0">
    <w:nsid w:val="797F5BBA"/>
    <w:multiLevelType w:val="hybridMultilevel"/>
    <w:tmpl w:val="7368BABE"/>
    <w:lvl w:ilvl="0" w:tplc="FFD65ECE">
      <w:numFmt w:val="bullet"/>
      <w:lvlText w:val="-"/>
      <w:lvlJc w:val="left"/>
      <w:pPr>
        <w:ind w:left="720" w:hanging="360"/>
      </w:pPr>
      <w:rPr>
        <w:rFonts w:ascii="Corbel" w:eastAsia="Times New Roman" w:hAnsi="Corbel"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8"/>
  </w:num>
  <w:num w:numId="4">
    <w:abstractNumId w:val="7"/>
  </w:num>
  <w:num w:numId="5">
    <w:abstractNumId w:val="0"/>
  </w:num>
  <w:num w:numId="6">
    <w:abstractNumId w:val="2"/>
  </w:num>
  <w:num w:numId="7">
    <w:abstractNumId w:val="6"/>
  </w:num>
  <w:num w:numId="8">
    <w:abstractNumId w:val="5"/>
  </w:num>
  <w:num w:numId="9">
    <w:abstractNumId w:val="8"/>
  </w:num>
  <w:num w:numId="10">
    <w:abstractNumId w:val="7"/>
  </w:num>
  <w:num w:numId="11">
    <w:abstractNumId w:val="7"/>
  </w:num>
  <w:num w:numId="12">
    <w:abstractNumId w:val="7"/>
  </w:num>
  <w:num w:numId="13">
    <w:abstractNumId w:val="7"/>
  </w:num>
  <w:num w:numId="14">
    <w:abstractNumId w:val="7"/>
  </w:num>
  <w:num w:numId="15">
    <w:abstractNumId w:val="7"/>
  </w:num>
  <w:num w:numId="16">
    <w:abstractNumId w:val="7"/>
  </w:num>
  <w:num w:numId="17">
    <w:abstractNumId w:val="7"/>
  </w:num>
  <w:num w:numId="18">
    <w:abstractNumId w:val="7"/>
  </w:num>
  <w:num w:numId="19">
    <w:abstractNumId w:val="5"/>
  </w:num>
  <w:num w:numId="20">
    <w:abstractNumId w:val="8"/>
  </w:num>
  <w:num w:numId="21">
    <w:abstractNumId w:val="0"/>
  </w:num>
  <w:num w:numId="22">
    <w:abstractNumId w:val="2"/>
  </w:num>
  <w:num w:numId="23">
    <w:abstractNumId w:val="6"/>
  </w:num>
  <w:num w:numId="24">
    <w:abstractNumId w:val="0"/>
  </w:num>
  <w:num w:numId="25">
    <w:abstractNumId w:val="0"/>
  </w:num>
  <w:num w:numId="26">
    <w:abstractNumId w:val="0"/>
  </w:num>
  <w:num w:numId="27">
    <w:abstractNumId w:val="9"/>
  </w:num>
  <w:num w:numId="28">
    <w:abstractNumId w:val="1"/>
  </w:num>
  <w:num w:numId="2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drawingGridHorizontalSpacing w:val="105"/>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09029C"/>
    <w:rsid w:val="00027858"/>
    <w:rsid w:val="0009029C"/>
    <w:rsid w:val="00174209"/>
    <w:rsid w:val="00263C8D"/>
    <w:rsid w:val="00287378"/>
    <w:rsid w:val="002A024C"/>
    <w:rsid w:val="003C2233"/>
    <w:rsid w:val="003F7CEF"/>
    <w:rsid w:val="00440E76"/>
    <w:rsid w:val="005B3F02"/>
    <w:rsid w:val="006F606E"/>
    <w:rsid w:val="00953FEA"/>
    <w:rsid w:val="00A0436B"/>
    <w:rsid w:val="00A3548A"/>
    <w:rsid w:val="00C55A9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452011"/>
  <w15:docId w15:val="{654750AA-DF6D-4D98-B83D-C5AA3C9DAC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rbel" w:eastAsia="Times New Roman" w:hAnsi="Corbel" w:cs="Times New Roman"/>
        <w:sz w:val="21"/>
        <w:szCs w:val="21"/>
        <w:lang w:val="nl-NL" w:eastAsia="nl-NL" w:bidi="ar-SA"/>
      </w:rPr>
    </w:rPrDefault>
    <w:pPrDefault>
      <w:pPr>
        <w:spacing w:line="280" w:lineRule="atLeast"/>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FE2507"/>
  </w:style>
  <w:style w:type="paragraph" w:styleId="Kop1">
    <w:name w:val="heading 1"/>
    <w:aliases w:val="Hoofdstuktitel"/>
    <w:basedOn w:val="Standaard"/>
    <w:next w:val="Standaard"/>
    <w:qFormat/>
    <w:rsid w:val="00FE2507"/>
    <w:pPr>
      <w:keepNext/>
      <w:numPr>
        <w:numId w:val="18"/>
      </w:numPr>
      <w:spacing w:after="1120" w:line="560" w:lineRule="atLeast"/>
      <w:outlineLvl w:val="0"/>
    </w:pPr>
    <w:rPr>
      <w:rFonts w:cs="Arial"/>
      <w:b/>
      <w:bCs/>
      <w:sz w:val="42"/>
      <w:szCs w:val="32"/>
    </w:rPr>
  </w:style>
  <w:style w:type="paragraph" w:styleId="Kop2">
    <w:name w:val="heading 2"/>
    <w:aliases w:val="Paragraaf"/>
    <w:basedOn w:val="Standaard"/>
    <w:next w:val="Standaard"/>
    <w:qFormat/>
    <w:rsid w:val="00FE2507"/>
    <w:pPr>
      <w:keepNext/>
      <w:numPr>
        <w:ilvl w:val="1"/>
        <w:numId w:val="18"/>
      </w:numPr>
      <w:spacing w:before="560" w:after="280"/>
      <w:outlineLvl w:val="1"/>
    </w:pPr>
    <w:rPr>
      <w:rFonts w:cs="Arial"/>
      <w:b/>
      <w:bCs/>
      <w:iCs/>
      <w:sz w:val="26"/>
      <w:szCs w:val="28"/>
    </w:rPr>
  </w:style>
  <w:style w:type="paragraph" w:styleId="Kop3">
    <w:name w:val="heading 3"/>
    <w:aliases w:val="Subparagraaf"/>
    <w:basedOn w:val="Standaard"/>
    <w:next w:val="Standaard"/>
    <w:qFormat/>
    <w:rsid w:val="00FE2507"/>
    <w:pPr>
      <w:keepNext/>
      <w:numPr>
        <w:ilvl w:val="2"/>
        <w:numId w:val="18"/>
      </w:numPr>
      <w:spacing w:before="560" w:after="280"/>
      <w:outlineLvl w:val="2"/>
    </w:pPr>
    <w:rPr>
      <w:rFonts w:cs="Arial"/>
      <w:b/>
      <w:bCs/>
      <w:sz w:val="22"/>
      <w:szCs w:val="26"/>
    </w:rPr>
  </w:style>
  <w:style w:type="paragraph" w:styleId="Kop4">
    <w:name w:val="heading 4"/>
    <w:basedOn w:val="Standaard"/>
    <w:next w:val="Standaard"/>
    <w:semiHidden/>
    <w:qFormat/>
    <w:rsid w:val="00FE2507"/>
    <w:pPr>
      <w:keepNext/>
      <w:numPr>
        <w:ilvl w:val="3"/>
        <w:numId w:val="18"/>
      </w:numPr>
      <w:spacing w:before="240" w:after="60"/>
      <w:outlineLvl w:val="3"/>
    </w:pPr>
    <w:rPr>
      <w:rFonts w:ascii="Times New Roman" w:hAnsi="Times New Roman"/>
      <w:b/>
      <w:bCs/>
      <w:sz w:val="28"/>
      <w:szCs w:val="28"/>
    </w:rPr>
  </w:style>
  <w:style w:type="paragraph" w:styleId="Kop5">
    <w:name w:val="heading 5"/>
    <w:basedOn w:val="Standaard"/>
    <w:next w:val="Standaard"/>
    <w:semiHidden/>
    <w:qFormat/>
    <w:rsid w:val="00FE2507"/>
    <w:pPr>
      <w:numPr>
        <w:ilvl w:val="4"/>
        <w:numId w:val="18"/>
      </w:numPr>
      <w:spacing w:before="240" w:after="60"/>
      <w:outlineLvl w:val="4"/>
    </w:pPr>
    <w:rPr>
      <w:b/>
      <w:bCs/>
      <w:i/>
      <w:iCs/>
      <w:sz w:val="26"/>
      <w:szCs w:val="26"/>
    </w:rPr>
  </w:style>
  <w:style w:type="paragraph" w:styleId="Kop6">
    <w:name w:val="heading 6"/>
    <w:basedOn w:val="Standaard"/>
    <w:next w:val="Standaard"/>
    <w:semiHidden/>
    <w:qFormat/>
    <w:rsid w:val="00FE2507"/>
    <w:pPr>
      <w:numPr>
        <w:ilvl w:val="5"/>
        <w:numId w:val="18"/>
      </w:numPr>
      <w:spacing w:before="240" w:after="60"/>
      <w:outlineLvl w:val="5"/>
    </w:pPr>
    <w:rPr>
      <w:rFonts w:ascii="Times New Roman" w:hAnsi="Times New Roman"/>
      <w:b/>
      <w:bCs/>
      <w:sz w:val="22"/>
      <w:szCs w:val="22"/>
    </w:rPr>
  </w:style>
  <w:style w:type="paragraph" w:styleId="Kop7">
    <w:name w:val="heading 7"/>
    <w:basedOn w:val="Standaard"/>
    <w:next w:val="Standaard"/>
    <w:semiHidden/>
    <w:qFormat/>
    <w:rsid w:val="00FE2507"/>
    <w:pPr>
      <w:numPr>
        <w:ilvl w:val="6"/>
        <w:numId w:val="18"/>
      </w:numPr>
      <w:spacing w:before="240" w:after="60"/>
      <w:outlineLvl w:val="6"/>
    </w:pPr>
    <w:rPr>
      <w:rFonts w:ascii="Times New Roman" w:hAnsi="Times New Roman"/>
      <w:sz w:val="24"/>
    </w:rPr>
  </w:style>
  <w:style w:type="paragraph" w:styleId="Kop8">
    <w:name w:val="heading 8"/>
    <w:basedOn w:val="Standaard"/>
    <w:next w:val="Standaard"/>
    <w:semiHidden/>
    <w:qFormat/>
    <w:rsid w:val="00FE2507"/>
    <w:pPr>
      <w:numPr>
        <w:ilvl w:val="7"/>
        <w:numId w:val="18"/>
      </w:numPr>
      <w:spacing w:before="240" w:after="60"/>
      <w:outlineLvl w:val="7"/>
    </w:pPr>
    <w:rPr>
      <w:rFonts w:ascii="Times New Roman" w:hAnsi="Times New Roman"/>
      <w:i/>
      <w:iCs/>
      <w:sz w:val="24"/>
    </w:rPr>
  </w:style>
  <w:style w:type="paragraph" w:styleId="Kop9">
    <w:name w:val="heading 9"/>
    <w:basedOn w:val="Standaard"/>
    <w:next w:val="Standaard"/>
    <w:semiHidden/>
    <w:qFormat/>
    <w:rsid w:val="00FE2507"/>
    <w:pPr>
      <w:numPr>
        <w:ilvl w:val="8"/>
        <w:numId w:val="18"/>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Accentbinnentekst">
    <w:name w:val="Accent binnen tekst"/>
    <w:basedOn w:val="Standaard"/>
    <w:qFormat/>
    <w:rsid w:val="00FE2507"/>
    <w:rPr>
      <w:i/>
    </w:rPr>
  </w:style>
  <w:style w:type="paragraph" w:customStyle="1" w:styleId="TussenkopjeInleidingpersbericht">
    <w:name w:val="Tussenkopje / Inleiding persbericht"/>
    <w:basedOn w:val="Standaard"/>
    <w:qFormat/>
    <w:rsid w:val="00FE2507"/>
    <w:pPr>
      <w:spacing w:before="280"/>
    </w:pPr>
    <w:rPr>
      <w:b/>
    </w:rPr>
  </w:style>
  <w:style w:type="paragraph" w:customStyle="1" w:styleId="Tussenkopjemetcijfer">
    <w:name w:val="Tussenkopje met cijfer"/>
    <w:basedOn w:val="Standaard"/>
    <w:qFormat/>
    <w:rsid w:val="00FE2507"/>
    <w:pPr>
      <w:numPr>
        <w:numId w:val="19"/>
      </w:numPr>
    </w:pPr>
    <w:rPr>
      <w:b/>
    </w:rPr>
  </w:style>
  <w:style w:type="paragraph" w:customStyle="1" w:styleId="Tussenkopjeuitnodiging">
    <w:name w:val="Tussenkopje uitnodiging"/>
    <w:basedOn w:val="Standaard"/>
    <w:qFormat/>
    <w:rsid w:val="00FE2507"/>
    <w:rPr>
      <w:b/>
      <w:sz w:val="26"/>
    </w:rPr>
  </w:style>
  <w:style w:type="paragraph" w:customStyle="1" w:styleId="Bijschriftkopjerapport">
    <w:name w:val="Bijschrift kopje rapport"/>
    <w:basedOn w:val="Standaard"/>
    <w:qFormat/>
    <w:rsid w:val="00FE2507"/>
    <w:rPr>
      <w:b/>
      <w:sz w:val="18"/>
    </w:rPr>
  </w:style>
  <w:style w:type="paragraph" w:customStyle="1" w:styleId="Bijschriftrapport">
    <w:name w:val="Bijschrift rapport"/>
    <w:basedOn w:val="Standaard"/>
    <w:qFormat/>
    <w:rsid w:val="00FE2507"/>
    <w:rPr>
      <w:sz w:val="18"/>
    </w:rPr>
  </w:style>
  <w:style w:type="paragraph" w:customStyle="1" w:styleId="Figuurkoprapport">
    <w:name w:val="Figuurkop rapport"/>
    <w:basedOn w:val="Standaard"/>
    <w:qFormat/>
    <w:rsid w:val="00FE2507"/>
    <w:pPr>
      <w:spacing w:before="560"/>
    </w:pPr>
    <w:rPr>
      <w:b/>
      <w:sz w:val="18"/>
    </w:rPr>
  </w:style>
  <w:style w:type="paragraph" w:customStyle="1" w:styleId="Voetnootrapport">
    <w:name w:val="Voetnoot rapport"/>
    <w:basedOn w:val="Standaard"/>
    <w:qFormat/>
    <w:rsid w:val="00FE2507"/>
    <w:pPr>
      <w:numPr>
        <w:numId w:val="20"/>
      </w:numPr>
      <w:spacing w:before="560" w:line="200" w:lineRule="atLeast"/>
    </w:pPr>
    <w:rPr>
      <w:sz w:val="17"/>
    </w:rPr>
  </w:style>
  <w:style w:type="paragraph" w:customStyle="1" w:styleId="Alineakopjerapport">
    <w:name w:val="Alineakopje rapport"/>
    <w:basedOn w:val="Standaard"/>
    <w:qFormat/>
    <w:rsid w:val="00FE2507"/>
    <w:pPr>
      <w:spacing w:before="280"/>
    </w:pPr>
    <w:rPr>
      <w:i/>
    </w:rPr>
  </w:style>
  <w:style w:type="paragraph" w:customStyle="1" w:styleId="TussenkopjerapportOndertiteltitelpagina">
    <w:name w:val="Tussenkopje rapport / Ondertitel titelpagina"/>
    <w:basedOn w:val="Standaard"/>
    <w:qFormat/>
    <w:rsid w:val="00FE2507"/>
    <w:pPr>
      <w:spacing w:before="280"/>
    </w:pPr>
    <w:rPr>
      <w:b/>
      <w:sz w:val="22"/>
    </w:rPr>
  </w:style>
  <w:style w:type="paragraph" w:customStyle="1" w:styleId="Opsommingbullet">
    <w:name w:val="Opsomming bullet"/>
    <w:basedOn w:val="Standaard"/>
    <w:qFormat/>
    <w:rsid w:val="002B5524"/>
    <w:pPr>
      <w:numPr>
        <w:numId w:val="26"/>
      </w:numPr>
    </w:pPr>
  </w:style>
  <w:style w:type="paragraph" w:customStyle="1" w:styleId="Opsommingcijfer">
    <w:name w:val="Opsomming cijfer"/>
    <w:basedOn w:val="Standaard"/>
    <w:qFormat/>
    <w:rsid w:val="00FE2507"/>
    <w:pPr>
      <w:numPr>
        <w:numId w:val="22"/>
      </w:numPr>
    </w:pPr>
  </w:style>
  <w:style w:type="paragraph" w:customStyle="1" w:styleId="Opsommingletter">
    <w:name w:val="Opsomming letter"/>
    <w:basedOn w:val="Standaard"/>
    <w:qFormat/>
    <w:rsid w:val="00FE2507"/>
    <w:pPr>
      <w:numPr>
        <w:numId w:val="23"/>
      </w:numPr>
    </w:pPr>
  </w:style>
  <w:style w:type="paragraph" w:styleId="Inhopg1">
    <w:name w:val="toc 1"/>
    <w:basedOn w:val="Standaard"/>
    <w:next w:val="Standaard"/>
    <w:autoRedefine/>
    <w:semiHidden/>
    <w:rsid w:val="003B3222"/>
    <w:pPr>
      <w:spacing w:before="280"/>
      <w:ind w:left="159" w:hanging="159"/>
    </w:pPr>
    <w:rPr>
      <w:b/>
      <w:sz w:val="22"/>
    </w:rPr>
  </w:style>
  <w:style w:type="paragraph" w:styleId="Inhopg2">
    <w:name w:val="toc 2"/>
    <w:basedOn w:val="Standaard"/>
    <w:next w:val="Standaard"/>
    <w:autoRedefine/>
    <w:semiHidden/>
    <w:rsid w:val="003B3222"/>
    <w:pPr>
      <w:ind w:left="301" w:hanging="301"/>
    </w:pPr>
  </w:style>
  <w:style w:type="paragraph" w:styleId="Inhopg3">
    <w:name w:val="toc 3"/>
    <w:basedOn w:val="Standaard"/>
    <w:next w:val="Standaard"/>
    <w:autoRedefine/>
    <w:semiHidden/>
    <w:rsid w:val="003B3222"/>
    <w:pPr>
      <w:ind w:left="442" w:hanging="442"/>
    </w:pPr>
  </w:style>
  <w:style w:type="paragraph" w:customStyle="1" w:styleId="DocumentnaamKopRapporttiteltitelpagina">
    <w:name w:val="Documentnaam / Kop / Rapporttitel titelpagina"/>
    <w:basedOn w:val="Standaard"/>
    <w:qFormat/>
    <w:rsid w:val="00FE2507"/>
    <w:pPr>
      <w:spacing w:line="560" w:lineRule="atLeast"/>
    </w:pPr>
    <w:rPr>
      <w:b/>
      <w:sz w:val="42"/>
    </w:rPr>
  </w:style>
  <w:style w:type="paragraph" w:customStyle="1" w:styleId="AdresRetouradresNaamgemeenteDatumKenmerkPaginaAfzenderentitelVersieendatum">
    <w:name w:val="Adres / Retouradres / Naam gemeente / Datum / Kenmerk / Pagina / Afzender en titel / Versie en datum"/>
    <w:basedOn w:val="Standaard"/>
    <w:qFormat/>
    <w:rsid w:val="00FE2507"/>
    <w:pPr>
      <w:spacing w:line="240" w:lineRule="atLeast"/>
    </w:pPr>
    <w:rPr>
      <w:sz w:val="17"/>
    </w:rPr>
  </w:style>
  <w:style w:type="paragraph" w:customStyle="1" w:styleId="KopjesdatumKenmerketcRouteVerwijzing">
    <w:name w:val="Kopjes datum / Kenmerk etc. / Route / Verwijzing"/>
    <w:basedOn w:val="Standaard"/>
    <w:qFormat/>
    <w:rsid w:val="00FE2507"/>
    <w:rPr>
      <w:sz w:val="17"/>
    </w:rPr>
  </w:style>
  <w:style w:type="paragraph" w:customStyle="1" w:styleId="Tabelkolomkopjes">
    <w:name w:val="Tabelkolomkopjes"/>
    <w:basedOn w:val="Standaard"/>
    <w:qFormat/>
    <w:rsid w:val="00FE2507"/>
    <w:pPr>
      <w:jc w:val="right"/>
    </w:pPr>
    <w:rPr>
      <w:b/>
      <w:sz w:val="18"/>
    </w:rPr>
  </w:style>
  <w:style w:type="paragraph" w:customStyle="1" w:styleId="TabeltekstRegular">
    <w:name w:val="Tabeltekst Regular"/>
    <w:basedOn w:val="Standaard"/>
    <w:qFormat/>
    <w:rsid w:val="00FE2507"/>
    <w:pPr>
      <w:jc w:val="right"/>
    </w:pPr>
    <w:rPr>
      <w:sz w:val="18"/>
    </w:rPr>
  </w:style>
  <w:style w:type="paragraph" w:customStyle="1" w:styleId="TabeltekstmetBoldaccenten">
    <w:name w:val="Tabeltekst met Bold accenten"/>
    <w:basedOn w:val="Standaard"/>
    <w:qFormat/>
    <w:rsid w:val="00FE2507"/>
    <w:rPr>
      <w:b/>
      <w:sz w:val="18"/>
    </w:rPr>
  </w:style>
  <w:style w:type="table" w:styleId="Tabelraster">
    <w:name w:val="Table Grid"/>
    <w:basedOn w:val="Standaardtabel"/>
    <w:rsid w:val="000E5DF6"/>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jstalinea">
    <w:name w:val="List Paragraph"/>
    <w:basedOn w:val="Standaard"/>
    <w:uiPriority w:val="34"/>
    <w:rsid w:val="0009029C"/>
    <w:pPr>
      <w:ind w:left="720"/>
      <w:contextualSpacing/>
    </w:pPr>
  </w:style>
  <w:style w:type="paragraph" w:styleId="Bijschrift">
    <w:name w:val="caption"/>
    <w:basedOn w:val="Standaard"/>
    <w:next w:val="Standaard"/>
    <w:unhideWhenUsed/>
    <w:qFormat/>
    <w:rsid w:val="0009029C"/>
    <w:pPr>
      <w:spacing w:after="200" w:line="240" w:lineRule="auto"/>
    </w:pPr>
    <w:rPr>
      <w:i/>
      <w:iCs/>
      <w:color w:val="1F497D" w:themeColor="text2"/>
      <w:sz w:val="18"/>
      <w:szCs w:val="18"/>
    </w:rPr>
  </w:style>
  <w:style w:type="character" w:styleId="Hyperlink">
    <w:name w:val="Hyperlink"/>
    <w:basedOn w:val="Standaardalinea-lettertype"/>
    <w:unhideWhenUsed/>
    <w:rsid w:val="0009029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www.amsterdam.nl/loodingrond"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H:\Mijn%20documenten\Downloads\informatieblad.dotx"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informatieblad.dotx</Template>
  <TotalTime>82</TotalTime>
  <Pages>12</Pages>
  <Words>1790</Words>
  <Characters>9848</Characters>
  <Application>Microsoft Office Word</Application>
  <DocSecurity>0</DocSecurity>
  <Lines>82</Lines>
  <Paragraphs>23</Paragraphs>
  <ScaleCrop>false</ScaleCrop>
  <HeadingPairs>
    <vt:vector size="2" baseType="variant">
      <vt:variant>
        <vt:lpstr>Titel</vt:lpstr>
      </vt:variant>
      <vt:variant>
        <vt:i4>1</vt:i4>
      </vt:variant>
    </vt:vector>
  </HeadingPairs>
  <TitlesOfParts>
    <vt:vector size="1" baseType="lpstr">
      <vt:lpstr/>
    </vt:vector>
  </TitlesOfParts>
  <Company>Gemeente Amsterdam</Company>
  <LinksUpToDate>false</LinksUpToDate>
  <CharactersWithSpaces>11615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Pol - van der Otto, Fabiola van der</dc:creator>
  <cp:lastModifiedBy>Pol - van der Otto, Fabiola van der</cp:lastModifiedBy>
  <cp:revision>3</cp:revision>
  <dcterms:created xsi:type="dcterms:W3CDTF">2021-11-26T09:41:00Z</dcterms:created>
  <dcterms:modified xsi:type="dcterms:W3CDTF">2021-11-26T11:04:00Z</dcterms:modified>
</cp:coreProperties>
</file>